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41072" w14:textId="1D9C9B83" w:rsidR="00D9629A" w:rsidRPr="007D563C" w:rsidRDefault="00071CA5" w:rsidP="00B81FC0">
      <w:pPr>
        <w:pStyle w:val="Titre"/>
        <w:rPr>
          <w:lang w:val="fr-CH"/>
        </w:rPr>
      </w:pPr>
      <w:bookmarkStart w:id="0" w:name="Betreff"/>
      <w:r>
        <w:rPr>
          <w:lang w:val="fr-CH"/>
        </w:rPr>
        <w:t>Bilan</w:t>
      </w:r>
      <w:r w:rsidR="00CA7C8D" w:rsidRPr="007D563C">
        <w:rPr>
          <w:lang w:val="fr-CH"/>
        </w:rPr>
        <w:t xml:space="preserve"> </w:t>
      </w:r>
      <w:r w:rsidRPr="007D563C">
        <w:rPr>
          <w:lang w:val="fr-CH"/>
        </w:rPr>
        <w:t>intermédiaire</w:t>
      </w:r>
      <w:r w:rsidRPr="007D563C" w:rsidDel="00071CA5">
        <w:rPr>
          <w:lang w:val="fr-CH"/>
        </w:rPr>
        <w:t xml:space="preserve"> </w:t>
      </w:r>
      <w:r w:rsidR="00CA7C8D" w:rsidRPr="007D563C">
        <w:rPr>
          <w:lang w:val="fr-CH"/>
        </w:rPr>
        <w:t>[année]</w:t>
      </w:r>
    </w:p>
    <w:bookmarkEnd w:id="0"/>
    <w:p w14:paraId="7057CB2A" w14:textId="77777777" w:rsidR="00047ABE" w:rsidRPr="007D563C" w:rsidRDefault="00047ABE" w:rsidP="00162E97">
      <w:pPr>
        <w:rPr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2344"/>
        <w:gridCol w:w="2972"/>
        <w:gridCol w:w="2055"/>
        <w:gridCol w:w="2552"/>
      </w:tblGrid>
      <w:tr w:rsidR="00162E97" w:rsidRPr="007D563C" w14:paraId="37500866" w14:textId="77777777" w:rsidTr="00071CA5">
        <w:trPr>
          <w:trHeight w:val="90"/>
        </w:trPr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7319FDB8" w14:textId="55078608" w:rsidR="00162E97" w:rsidRPr="007D563C" w:rsidRDefault="00162E97" w:rsidP="00162E97">
            <w:pPr>
              <w:pStyle w:val="Sansinterligne"/>
              <w:rPr>
                <w:lang w:val="fr-CH"/>
              </w:rPr>
            </w:pPr>
            <w:r w:rsidRPr="007D563C">
              <w:rPr>
                <w:lang w:val="fr-CH"/>
              </w:rPr>
              <w:t>N</w:t>
            </w:r>
            <w:r w:rsidR="00193D2D" w:rsidRPr="007D563C">
              <w:rPr>
                <w:lang w:val="fr-CH"/>
              </w:rPr>
              <w:t>om</w:t>
            </w:r>
            <w:r w:rsidRPr="007D563C">
              <w:rPr>
                <w:lang w:val="fr-CH"/>
              </w:rPr>
              <w:t xml:space="preserve">, </w:t>
            </w:r>
            <w:r w:rsidR="00193D2D" w:rsidRPr="007D563C">
              <w:rPr>
                <w:lang w:val="fr-CH"/>
              </w:rPr>
              <w:t>Prénom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47277899" w14:textId="52221A34" w:rsidR="00162E97" w:rsidRPr="007D563C" w:rsidRDefault="00162E97" w:rsidP="00162E97">
            <w:pPr>
              <w:pStyle w:val="Sansinterligne"/>
              <w:rPr>
                <w:lang w:val="fr-CH"/>
              </w:rPr>
            </w:pP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</w:tcPr>
          <w:p w14:paraId="504A700E" w14:textId="57C51007" w:rsidR="00162E97" w:rsidRPr="007D563C" w:rsidRDefault="00664203" w:rsidP="00162E97">
            <w:pPr>
              <w:pStyle w:val="Sansinterligne"/>
              <w:rPr>
                <w:lang w:val="fr-CH"/>
              </w:rPr>
            </w:pPr>
            <w:r w:rsidRPr="007D563C">
              <w:rPr>
                <w:lang w:val="fr-CH"/>
              </w:rPr>
              <w:t>F</w:t>
            </w:r>
            <w:r w:rsidR="00193D2D" w:rsidRPr="007D563C">
              <w:rPr>
                <w:lang w:val="fr-CH"/>
              </w:rPr>
              <w:t>onction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52B9A732" w14:textId="6A4AEED1" w:rsidR="00162E97" w:rsidRPr="007D563C" w:rsidRDefault="00162E97" w:rsidP="00162E97">
            <w:pPr>
              <w:pStyle w:val="Sansinterligne"/>
              <w:rPr>
                <w:b/>
                <w:bCs/>
                <w:lang w:val="fr-CH"/>
              </w:rPr>
            </w:pPr>
          </w:p>
        </w:tc>
      </w:tr>
      <w:tr w:rsidR="00162E97" w:rsidRPr="007D563C" w14:paraId="7D144A31" w14:textId="77777777" w:rsidTr="00071CA5">
        <w:trPr>
          <w:trHeight w:val="90"/>
        </w:trPr>
        <w:tc>
          <w:tcPr>
            <w:tcW w:w="2344" w:type="dxa"/>
            <w:tcBorders>
              <w:left w:val="nil"/>
              <w:right w:val="nil"/>
            </w:tcBorders>
          </w:tcPr>
          <w:p w14:paraId="145F05BA" w14:textId="53152A92" w:rsidR="00162E97" w:rsidRPr="007D563C" w:rsidRDefault="00193D2D" w:rsidP="00162E97">
            <w:pPr>
              <w:pStyle w:val="Sansinterligne"/>
              <w:rPr>
                <w:lang w:val="fr-CH"/>
              </w:rPr>
            </w:pPr>
            <w:r w:rsidRPr="007D563C">
              <w:rPr>
                <w:lang w:val="fr-CH"/>
              </w:rPr>
              <w:t>Département</w:t>
            </w:r>
          </w:p>
        </w:tc>
        <w:tc>
          <w:tcPr>
            <w:tcW w:w="2972" w:type="dxa"/>
            <w:tcBorders>
              <w:left w:val="nil"/>
              <w:right w:val="nil"/>
            </w:tcBorders>
          </w:tcPr>
          <w:p w14:paraId="1C6B6DCA" w14:textId="015429D7" w:rsidR="00162E97" w:rsidRPr="007D563C" w:rsidRDefault="00162E97" w:rsidP="00162E97">
            <w:pPr>
              <w:pStyle w:val="Sansinterligne"/>
              <w:rPr>
                <w:lang w:val="fr-CH"/>
              </w:rPr>
            </w:pPr>
          </w:p>
        </w:tc>
        <w:tc>
          <w:tcPr>
            <w:tcW w:w="2055" w:type="dxa"/>
            <w:tcBorders>
              <w:left w:val="nil"/>
              <w:right w:val="nil"/>
            </w:tcBorders>
          </w:tcPr>
          <w:p w14:paraId="605FA138" w14:textId="78AAD6D5" w:rsidR="00162E97" w:rsidRPr="007D563C" w:rsidRDefault="00193D2D" w:rsidP="00FE36F7">
            <w:pPr>
              <w:pStyle w:val="Sansinterligne"/>
              <w:rPr>
                <w:lang w:val="fr-CH"/>
              </w:rPr>
            </w:pPr>
            <w:r w:rsidRPr="007D563C">
              <w:rPr>
                <w:lang w:val="fr-CH"/>
              </w:rPr>
              <w:t xml:space="preserve">Supérieur </w:t>
            </w:r>
            <w:r w:rsidR="00071CA5">
              <w:rPr>
                <w:lang w:val="fr-CH"/>
              </w:rPr>
              <w:br/>
            </w:r>
            <w:r w:rsidRPr="007D563C">
              <w:rPr>
                <w:lang w:val="fr-CH"/>
              </w:rPr>
              <w:t>hiérarchique</w:t>
            </w:r>
          </w:p>
        </w:tc>
        <w:tc>
          <w:tcPr>
            <w:tcW w:w="2552" w:type="dxa"/>
            <w:tcBorders>
              <w:left w:val="nil"/>
              <w:right w:val="nil"/>
            </w:tcBorders>
          </w:tcPr>
          <w:p w14:paraId="4FB8BC15" w14:textId="57B8B475" w:rsidR="00162E97" w:rsidRPr="007D563C" w:rsidRDefault="00162E97" w:rsidP="00162E97">
            <w:pPr>
              <w:pStyle w:val="Sansinterligne"/>
              <w:rPr>
                <w:b/>
                <w:bCs/>
                <w:lang w:val="fr-CH"/>
              </w:rPr>
            </w:pPr>
          </w:p>
        </w:tc>
      </w:tr>
      <w:tr w:rsidR="00162E97" w:rsidRPr="007D563C" w14:paraId="08A3D1E5" w14:textId="77777777" w:rsidTr="00071CA5">
        <w:trPr>
          <w:trHeight w:val="90"/>
        </w:trPr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0E6F2E78" w14:textId="4303DBBE" w:rsidR="00162E97" w:rsidRPr="007D563C" w:rsidRDefault="00193D2D" w:rsidP="00B81FC0">
            <w:pPr>
              <w:pStyle w:val="Sansinterligne"/>
              <w:rPr>
                <w:lang w:val="fr-CH"/>
              </w:rPr>
            </w:pPr>
            <w:r w:rsidRPr="007D563C">
              <w:rPr>
                <w:lang w:val="fr-CH"/>
              </w:rPr>
              <w:t>Date d’entrée</w:t>
            </w:r>
            <w:r w:rsidR="00162E97" w:rsidRPr="007D563C">
              <w:rPr>
                <w:lang w:val="fr-CH"/>
              </w:rPr>
              <w:t xml:space="preserve"> 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5A565E06" w14:textId="14D5D4A1" w:rsidR="00162E97" w:rsidRPr="007D563C" w:rsidRDefault="00162E97" w:rsidP="00162E97">
            <w:pPr>
              <w:pStyle w:val="Sansinterligne"/>
              <w:rPr>
                <w:lang w:val="fr-CH"/>
              </w:rPr>
            </w:pP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</w:tcPr>
          <w:p w14:paraId="3E62015E" w14:textId="160DE777" w:rsidR="00162E97" w:rsidRPr="007D563C" w:rsidRDefault="00664203" w:rsidP="00162E97">
            <w:pPr>
              <w:pStyle w:val="Sansinterligne"/>
              <w:rPr>
                <w:lang w:val="fr-CH"/>
              </w:rPr>
            </w:pPr>
            <w:r w:rsidRPr="007D563C">
              <w:rPr>
                <w:lang w:val="fr-CH"/>
              </w:rPr>
              <w:t>T</w:t>
            </w:r>
            <w:r w:rsidR="00071CA5">
              <w:rPr>
                <w:lang w:val="fr-CH"/>
              </w:rPr>
              <w:t>aux d’occupation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50DB5049" w14:textId="63EFDDA5" w:rsidR="00162E97" w:rsidRPr="007D563C" w:rsidRDefault="00162E97" w:rsidP="00162E97">
            <w:pPr>
              <w:pStyle w:val="Sansinterligne"/>
              <w:rPr>
                <w:b/>
                <w:bCs/>
                <w:lang w:val="fr-CH"/>
              </w:rPr>
            </w:pPr>
          </w:p>
        </w:tc>
      </w:tr>
    </w:tbl>
    <w:p w14:paraId="0FB7FBB6" w14:textId="77777777" w:rsidR="00162E97" w:rsidRPr="007D563C" w:rsidRDefault="00162E97" w:rsidP="00162E97">
      <w:pPr>
        <w:rPr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62E97" w:rsidRPr="007D563C" w14:paraId="591CF87C" w14:textId="77777777" w:rsidTr="003715EF">
        <w:trPr>
          <w:cantSplit/>
        </w:trPr>
        <w:tc>
          <w:tcPr>
            <w:tcW w:w="9464" w:type="dxa"/>
          </w:tcPr>
          <w:p w14:paraId="20402D77" w14:textId="3D2477C7" w:rsidR="00162E97" w:rsidRPr="007D563C" w:rsidRDefault="00193D2D" w:rsidP="00D56590">
            <w:pPr>
              <w:pStyle w:val="Sansinterligne"/>
              <w:rPr>
                <w:lang w:val="fr-CH" w:eastAsia="de-DE"/>
              </w:rPr>
            </w:pPr>
            <w:r w:rsidRPr="007D563C">
              <w:rPr>
                <w:lang w:val="fr-CH" w:eastAsia="de-DE"/>
              </w:rPr>
              <w:t>Date de l’entretien</w:t>
            </w:r>
            <w:r w:rsidR="0045082F" w:rsidRPr="007D563C">
              <w:rPr>
                <w:lang w:val="fr-CH" w:eastAsia="de-DE"/>
              </w:rPr>
              <w:t> </w:t>
            </w:r>
            <w:r w:rsidR="00162E97" w:rsidRPr="007D563C">
              <w:rPr>
                <w:lang w:val="fr-CH" w:eastAsia="de-DE"/>
              </w:rPr>
              <w:t xml:space="preserve">: </w:t>
            </w:r>
          </w:p>
        </w:tc>
      </w:tr>
      <w:tr w:rsidR="00162E97" w:rsidRPr="007D563C" w14:paraId="02CD23C1" w14:textId="77777777" w:rsidTr="003715EF">
        <w:trPr>
          <w:cantSplit/>
        </w:trPr>
        <w:tc>
          <w:tcPr>
            <w:tcW w:w="9464" w:type="dxa"/>
          </w:tcPr>
          <w:p w14:paraId="4775871C" w14:textId="31FC7515" w:rsidR="00162E97" w:rsidRPr="007D563C" w:rsidRDefault="00162E97" w:rsidP="00162E97">
            <w:pPr>
              <w:pStyle w:val="Sansinterligne"/>
              <w:rPr>
                <w:lang w:val="fr-CH" w:eastAsia="de-DE"/>
              </w:rPr>
            </w:pPr>
            <w:r w:rsidRPr="007D563C">
              <w:rPr>
                <w:lang w:val="fr-CH" w:eastAsia="de-DE"/>
              </w:rPr>
              <w:t>Dat</w:t>
            </w:r>
            <w:r w:rsidR="0045082F" w:rsidRPr="007D563C">
              <w:rPr>
                <w:lang w:val="fr-CH" w:eastAsia="de-DE"/>
              </w:rPr>
              <w:t>e de l’entretien de définition des objectifs </w:t>
            </w:r>
            <w:r w:rsidRPr="007D563C">
              <w:rPr>
                <w:lang w:val="fr-CH" w:eastAsia="de-DE"/>
              </w:rPr>
              <w:t xml:space="preserve">: </w:t>
            </w:r>
          </w:p>
        </w:tc>
      </w:tr>
      <w:tr w:rsidR="00162E97" w:rsidRPr="007D563C" w14:paraId="67D826A4" w14:textId="77777777" w:rsidTr="003715EF">
        <w:trPr>
          <w:cantSplit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49C8" w14:textId="1C58A163" w:rsidR="00162E97" w:rsidRPr="007D563C" w:rsidRDefault="0045082F" w:rsidP="00D56590">
            <w:pPr>
              <w:pStyle w:val="Sansinterligne"/>
              <w:rPr>
                <w:lang w:val="fr-CH" w:eastAsia="de-DE"/>
              </w:rPr>
            </w:pPr>
            <w:r w:rsidRPr="007D563C">
              <w:rPr>
                <w:lang w:val="fr-CH" w:eastAsia="de-DE"/>
              </w:rPr>
              <w:t>Période d’évaluation </w:t>
            </w:r>
            <w:r w:rsidR="00162E97" w:rsidRPr="007D563C">
              <w:rPr>
                <w:lang w:val="fr-CH" w:eastAsia="de-DE"/>
              </w:rPr>
              <w:t xml:space="preserve">: </w:t>
            </w:r>
          </w:p>
        </w:tc>
      </w:tr>
    </w:tbl>
    <w:p w14:paraId="6A4F6021" w14:textId="77777777" w:rsidR="00162E97" w:rsidRPr="007D563C" w:rsidRDefault="00162E97" w:rsidP="00162E97">
      <w:pPr>
        <w:rPr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62E97" w:rsidRPr="007D563C" w14:paraId="4B83E14F" w14:textId="77777777" w:rsidTr="00713927">
        <w:tc>
          <w:tcPr>
            <w:tcW w:w="9464" w:type="dxa"/>
            <w:tcBorders>
              <w:top w:val="single" w:sz="4" w:space="0" w:color="auto"/>
            </w:tcBorders>
          </w:tcPr>
          <w:p w14:paraId="0227CA2D" w14:textId="1DF1909C" w:rsidR="00162E97" w:rsidRPr="007D563C" w:rsidRDefault="007D563C" w:rsidP="00EB17C6">
            <w:pPr>
              <w:pStyle w:val="Sansinterligne"/>
              <w:keepNext/>
              <w:rPr>
                <w:b/>
                <w:lang w:val="fr-CH" w:eastAsia="de-DE"/>
              </w:rPr>
            </w:pPr>
            <w:r w:rsidRPr="007D563C">
              <w:rPr>
                <w:b/>
                <w:lang w:val="fr-CH" w:eastAsia="de-DE"/>
              </w:rPr>
              <w:t>Feed</w:t>
            </w:r>
            <w:r>
              <w:rPr>
                <w:b/>
                <w:lang w:val="fr-CH" w:eastAsia="de-DE"/>
              </w:rPr>
              <w:t>-</w:t>
            </w:r>
            <w:r w:rsidRPr="007D563C">
              <w:rPr>
                <w:b/>
                <w:lang w:val="fr-CH" w:eastAsia="de-DE"/>
              </w:rPr>
              <w:t>back réciproque sur la situation de travail et la collaboration</w:t>
            </w:r>
          </w:p>
        </w:tc>
      </w:tr>
      <w:tr w:rsidR="00162E97" w:rsidRPr="007D563C" w14:paraId="26A82FDE" w14:textId="77777777" w:rsidTr="00713927">
        <w:tc>
          <w:tcPr>
            <w:tcW w:w="9464" w:type="dxa"/>
          </w:tcPr>
          <w:p w14:paraId="1D67800D" w14:textId="77777777" w:rsidR="00162E97" w:rsidRPr="007D563C" w:rsidRDefault="00162E97" w:rsidP="00003A12">
            <w:pPr>
              <w:pStyle w:val="Sansinterligne"/>
              <w:rPr>
                <w:lang w:val="fr-CH" w:eastAsia="de-DE"/>
              </w:rPr>
            </w:pPr>
          </w:p>
        </w:tc>
      </w:tr>
      <w:tr w:rsidR="00162E97" w:rsidRPr="007D563C" w14:paraId="64968DCF" w14:textId="77777777" w:rsidTr="00713927">
        <w:tc>
          <w:tcPr>
            <w:tcW w:w="9464" w:type="dxa"/>
          </w:tcPr>
          <w:p w14:paraId="1D411385" w14:textId="320BBA37" w:rsidR="00162E97" w:rsidRPr="007D563C" w:rsidRDefault="007D563C" w:rsidP="007C7BB7">
            <w:pPr>
              <w:pStyle w:val="Sansinterligne"/>
              <w:keepNext/>
              <w:rPr>
                <w:lang w:val="fr-CH" w:eastAsia="de-DE"/>
              </w:rPr>
            </w:pPr>
            <w:r w:rsidRPr="007D563C">
              <w:rPr>
                <w:lang w:val="fr-CH" w:eastAsia="de-DE"/>
              </w:rPr>
              <w:t xml:space="preserve">Commentaire </w:t>
            </w:r>
            <w:r w:rsidR="000972CC">
              <w:rPr>
                <w:lang w:val="fr-CH" w:eastAsia="de-DE"/>
              </w:rPr>
              <w:t xml:space="preserve">de la collaboratrice / du </w:t>
            </w:r>
            <w:r w:rsidRPr="007D563C">
              <w:rPr>
                <w:lang w:val="fr-CH" w:eastAsia="de-DE"/>
              </w:rPr>
              <w:t>collaborateur</w:t>
            </w:r>
          </w:p>
        </w:tc>
      </w:tr>
      <w:tr w:rsidR="00162E97" w:rsidRPr="007D563C" w14:paraId="133C0727" w14:textId="77777777" w:rsidTr="00713927">
        <w:tc>
          <w:tcPr>
            <w:tcW w:w="9464" w:type="dxa"/>
          </w:tcPr>
          <w:p w14:paraId="551BA1FA" w14:textId="77777777" w:rsidR="004E2CE6" w:rsidRPr="007D563C" w:rsidRDefault="004E2CE6" w:rsidP="00003A12">
            <w:pPr>
              <w:pStyle w:val="Sansinterligne"/>
              <w:rPr>
                <w:lang w:val="fr-CH" w:eastAsia="de-DE"/>
              </w:rPr>
            </w:pPr>
          </w:p>
          <w:p w14:paraId="5006198D" w14:textId="77777777" w:rsidR="00B23419" w:rsidRPr="007D563C" w:rsidRDefault="00B23419" w:rsidP="00003A12">
            <w:pPr>
              <w:pStyle w:val="Sansinterligne"/>
              <w:rPr>
                <w:lang w:val="fr-CH" w:eastAsia="de-DE"/>
              </w:rPr>
            </w:pPr>
          </w:p>
          <w:p w14:paraId="08467D27" w14:textId="2021E976" w:rsidR="00B23419" w:rsidRPr="007D563C" w:rsidRDefault="00B23419" w:rsidP="00003A12">
            <w:pPr>
              <w:pStyle w:val="Sansinterligne"/>
              <w:rPr>
                <w:lang w:val="fr-CH" w:eastAsia="de-DE"/>
              </w:rPr>
            </w:pPr>
          </w:p>
        </w:tc>
      </w:tr>
      <w:tr w:rsidR="00162E97" w:rsidRPr="007D563C" w14:paraId="59909E6B" w14:textId="77777777" w:rsidTr="00713927">
        <w:tc>
          <w:tcPr>
            <w:tcW w:w="9464" w:type="dxa"/>
          </w:tcPr>
          <w:p w14:paraId="00EB2FAD" w14:textId="655E0E0A" w:rsidR="00162E97" w:rsidRPr="007D563C" w:rsidRDefault="007D563C" w:rsidP="00E15B3A">
            <w:pPr>
              <w:pStyle w:val="Sansinterligne"/>
              <w:keepNext/>
              <w:rPr>
                <w:lang w:val="fr-CH" w:eastAsia="de-DE"/>
              </w:rPr>
            </w:pPr>
            <w:r w:rsidRPr="007D563C">
              <w:rPr>
                <w:lang w:val="fr-CH" w:eastAsia="de-DE"/>
              </w:rPr>
              <w:t>Commentaire du/de la supérieur</w:t>
            </w:r>
            <w:r w:rsidR="000972CC">
              <w:rPr>
                <w:lang w:val="fr-CH" w:eastAsia="de-DE"/>
              </w:rPr>
              <w:t>-</w:t>
            </w:r>
            <w:r w:rsidRPr="007D563C">
              <w:rPr>
                <w:lang w:val="fr-CH" w:eastAsia="de-DE"/>
              </w:rPr>
              <w:t>e</w:t>
            </w:r>
          </w:p>
        </w:tc>
      </w:tr>
      <w:tr w:rsidR="00162E97" w:rsidRPr="007D563C" w14:paraId="3D0EF7DD" w14:textId="77777777" w:rsidTr="00713927">
        <w:tc>
          <w:tcPr>
            <w:tcW w:w="9464" w:type="dxa"/>
            <w:tcBorders>
              <w:bottom w:val="nil"/>
            </w:tcBorders>
          </w:tcPr>
          <w:p w14:paraId="7D7ACC65" w14:textId="77777777" w:rsidR="00093E82" w:rsidRPr="007D563C" w:rsidRDefault="00093E82" w:rsidP="008E383D">
            <w:pPr>
              <w:pStyle w:val="Sansinterligne"/>
              <w:rPr>
                <w:lang w:val="fr-CH" w:eastAsia="de-DE"/>
              </w:rPr>
            </w:pPr>
          </w:p>
          <w:p w14:paraId="03E12449" w14:textId="77777777" w:rsidR="00B23419" w:rsidRPr="007D563C" w:rsidRDefault="00B23419" w:rsidP="008E383D">
            <w:pPr>
              <w:pStyle w:val="Sansinterligne"/>
              <w:rPr>
                <w:lang w:val="fr-CH" w:eastAsia="de-DE"/>
              </w:rPr>
            </w:pPr>
          </w:p>
          <w:p w14:paraId="38054403" w14:textId="6B004197" w:rsidR="00B23419" w:rsidRPr="007D563C" w:rsidRDefault="00B23419" w:rsidP="008E383D">
            <w:pPr>
              <w:pStyle w:val="Sansinterligne"/>
              <w:rPr>
                <w:lang w:val="fr-CH" w:eastAsia="de-DE"/>
              </w:rPr>
            </w:pPr>
          </w:p>
        </w:tc>
      </w:tr>
      <w:tr w:rsidR="00162E97" w:rsidRPr="007D563C" w14:paraId="1295F0F9" w14:textId="77777777" w:rsidTr="00713927">
        <w:tc>
          <w:tcPr>
            <w:tcW w:w="9464" w:type="dxa"/>
            <w:tcBorders>
              <w:top w:val="nil"/>
              <w:bottom w:val="nil"/>
            </w:tcBorders>
          </w:tcPr>
          <w:p w14:paraId="0247ABC9" w14:textId="7D31EE6F" w:rsidR="00162E97" w:rsidRPr="007D563C" w:rsidRDefault="007D563C" w:rsidP="00EB17C6">
            <w:pPr>
              <w:pStyle w:val="Sansinterligne"/>
              <w:keepNext/>
              <w:rPr>
                <w:lang w:val="fr-CH" w:eastAsia="de-DE"/>
              </w:rPr>
            </w:pPr>
            <w:r w:rsidRPr="007D563C">
              <w:rPr>
                <w:lang w:val="fr-CH" w:eastAsia="de-DE"/>
              </w:rPr>
              <w:t>Souhaits/suggestions de mesures de soutien et de développement :</w:t>
            </w:r>
            <w:r w:rsidR="00162E97" w:rsidRPr="007D563C">
              <w:rPr>
                <w:lang w:val="fr-CH" w:eastAsia="de-DE"/>
              </w:rPr>
              <w:t xml:space="preserve"> </w:t>
            </w:r>
          </w:p>
        </w:tc>
      </w:tr>
      <w:tr w:rsidR="00162E97" w:rsidRPr="007D563C" w14:paraId="45AE1E5B" w14:textId="77777777" w:rsidTr="00713927">
        <w:tc>
          <w:tcPr>
            <w:tcW w:w="9464" w:type="dxa"/>
            <w:tcBorders>
              <w:top w:val="nil"/>
              <w:bottom w:val="single" w:sz="4" w:space="0" w:color="auto"/>
            </w:tcBorders>
          </w:tcPr>
          <w:p w14:paraId="1614EF23" w14:textId="77777777" w:rsidR="00162E97" w:rsidRPr="007D563C" w:rsidRDefault="00162E97" w:rsidP="00003A12">
            <w:pPr>
              <w:pStyle w:val="Sansinterligne"/>
              <w:rPr>
                <w:bCs/>
                <w:lang w:val="fr-CH" w:eastAsia="de-DE"/>
              </w:rPr>
            </w:pPr>
          </w:p>
          <w:p w14:paraId="37C0AAF4" w14:textId="77777777" w:rsidR="00B23419" w:rsidRPr="007D563C" w:rsidRDefault="00B23419" w:rsidP="00003A12">
            <w:pPr>
              <w:pStyle w:val="Sansinterligne"/>
              <w:rPr>
                <w:bCs/>
                <w:lang w:val="fr-CH" w:eastAsia="de-DE"/>
              </w:rPr>
            </w:pPr>
          </w:p>
          <w:p w14:paraId="1D4A47B8" w14:textId="3C26CE2F" w:rsidR="00B23419" w:rsidRPr="007D563C" w:rsidRDefault="00B23419" w:rsidP="00003A12">
            <w:pPr>
              <w:pStyle w:val="Sansinterligne"/>
              <w:rPr>
                <w:bCs/>
                <w:lang w:val="fr-CH" w:eastAsia="de-DE"/>
              </w:rPr>
            </w:pPr>
          </w:p>
        </w:tc>
      </w:tr>
    </w:tbl>
    <w:p w14:paraId="43CF71F5" w14:textId="77777777" w:rsidR="00162E97" w:rsidRPr="007D563C" w:rsidRDefault="00162E97" w:rsidP="00162E97">
      <w:pPr>
        <w:rPr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62E97" w:rsidRPr="007D563C" w14:paraId="0C90257D" w14:textId="77777777" w:rsidTr="00713927">
        <w:tc>
          <w:tcPr>
            <w:tcW w:w="9464" w:type="dxa"/>
            <w:tcBorders>
              <w:top w:val="single" w:sz="4" w:space="0" w:color="auto"/>
            </w:tcBorders>
          </w:tcPr>
          <w:p w14:paraId="0853A93C" w14:textId="050C617C" w:rsidR="00162E97" w:rsidRPr="007D563C" w:rsidRDefault="000972CC" w:rsidP="00EB17C6">
            <w:pPr>
              <w:pStyle w:val="Sansinterligne"/>
              <w:keepNext/>
              <w:rPr>
                <w:b/>
                <w:lang w:val="fr-CH" w:eastAsia="de-DE"/>
              </w:rPr>
            </w:pPr>
            <w:r w:rsidRPr="000972CC">
              <w:rPr>
                <w:b/>
                <w:lang w:val="fr-CH" w:eastAsia="de-DE"/>
              </w:rPr>
              <w:t>Les conditions</w:t>
            </w:r>
            <w:r>
              <w:rPr>
                <w:b/>
                <w:lang w:val="fr-CH" w:eastAsia="de-DE"/>
              </w:rPr>
              <w:t xml:space="preserve">-cadres </w:t>
            </w:r>
            <w:r w:rsidRPr="000972CC">
              <w:rPr>
                <w:b/>
                <w:lang w:val="fr-CH" w:eastAsia="de-DE"/>
              </w:rPr>
              <w:t>ont-elles changé ?</w:t>
            </w:r>
          </w:p>
        </w:tc>
      </w:tr>
      <w:tr w:rsidR="00162E97" w:rsidRPr="007D563C" w14:paraId="0177AFA5" w14:textId="77777777" w:rsidTr="00713927">
        <w:tc>
          <w:tcPr>
            <w:tcW w:w="9464" w:type="dxa"/>
          </w:tcPr>
          <w:p w14:paraId="10FAD2DA" w14:textId="77777777" w:rsidR="00162E97" w:rsidRPr="007D563C" w:rsidRDefault="00162E97" w:rsidP="00003A12">
            <w:pPr>
              <w:pStyle w:val="Sansinterligne"/>
              <w:rPr>
                <w:lang w:val="fr-CH" w:eastAsia="de-DE"/>
              </w:rPr>
            </w:pPr>
          </w:p>
        </w:tc>
      </w:tr>
      <w:tr w:rsidR="00162E97" w:rsidRPr="007D563C" w14:paraId="18376FC2" w14:textId="77777777" w:rsidTr="00713927">
        <w:tc>
          <w:tcPr>
            <w:tcW w:w="9464" w:type="dxa"/>
          </w:tcPr>
          <w:p w14:paraId="6799F420" w14:textId="643B1DB6" w:rsidR="00162E97" w:rsidRPr="007D563C" w:rsidRDefault="000972CC" w:rsidP="004C1275">
            <w:pPr>
              <w:pStyle w:val="Sansinterligne"/>
              <w:keepNext/>
              <w:rPr>
                <w:lang w:val="fr-CH" w:eastAsia="de-DE"/>
              </w:rPr>
            </w:pPr>
            <w:r>
              <w:rPr>
                <w:lang w:val="fr-CH" w:eastAsia="de-DE"/>
              </w:rPr>
              <w:t xml:space="preserve">Commentaire de la collaboratrice / du </w:t>
            </w:r>
            <w:r w:rsidRPr="007D563C">
              <w:rPr>
                <w:lang w:val="fr-CH" w:eastAsia="de-DE"/>
              </w:rPr>
              <w:t>collaborateur</w:t>
            </w:r>
          </w:p>
        </w:tc>
      </w:tr>
      <w:tr w:rsidR="00162E97" w:rsidRPr="007D563C" w14:paraId="6D8840A6" w14:textId="77777777" w:rsidTr="00713927">
        <w:tc>
          <w:tcPr>
            <w:tcW w:w="9464" w:type="dxa"/>
          </w:tcPr>
          <w:p w14:paraId="2C25F5E4" w14:textId="77777777" w:rsidR="00162E97" w:rsidRPr="007D563C" w:rsidRDefault="00162E97" w:rsidP="00003A12">
            <w:pPr>
              <w:pStyle w:val="Sansinterligne"/>
              <w:rPr>
                <w:lang w:val="fr-CH" w:eastAsia="de-DE"/>
              </w:rPr>
            </w:pPr>
          </w:p>
          <w:p w14:paraId="6E4DDC23" w14:textId="77777777" w:rsidR="00B23419" w:rsidRPr="007D563C" w:rsidRDefault="00B23419" w:rsidP="00003A12">
            <w:pPr>
              <w:pStyle w:val="Sansinterligne"/>
              <w:rPr>
                <w:lang w:val="fr-CH" w:eastAsia="de-DE"/>
              </w:rPr>
            </w:pPr>
          </w:p>
          <w:p w14:paraId="21C71548" w14:textId="4756F6FB" w:rsidR="00B23419" w:rsidRPr="007D563C" w:rsidRDefault="00B23419" w:rsidP="00003A12">
            <w:pPr>
              <w:pStyle w:val="Sansinterligne"/>
              <w:rPr>
                <w:lang w:val="fr-CH" w:eastAsia="de-DE"/>
              </w:rPr>
            </w:pPr>
          </w:p>
        </w:tc>
      </w:tr>
      <w:tr w:rsidR="00162E97" w:rsidRPr="007D563C" w14:paraId="6A0FFE6E" w14:textId="77777777" w:rsidTr="00713927">
        <w:tc>
          <w:tcPr>
            <w:tcW w:w="9464" w:type="dxa"/>
            <w:tcBorders>
              <w:bottom w:val="nil"/>
            </w:tcBorders>
          </w:tcPr>
          <w:p w14:paraId="1F2503D0" w14:textId="7F29F776" w:rsidR="00162E97" w:rsidRPr="007D563C" w:rsidRDefault="000972CC" w:rsidP="004C1275">
            <w:pPr>
              <w:pStyle w:val="Sansinterligne"/>
              <w:keepNext/>
              <w:rPr>
                <w:lang w:val="fr-CH" w:eastAsia="de-DE"/>
              </w:rPr>
            </w:pPr>
            <w:r w:rsidRPr="007D563C">
              <w:rPr>
                <w:lang w:val="fr-CH" w:eastAsia="de-DE"/>
              </w:rPr>
              <w:t>Commentaire du/de la supérieur</w:t>
            </w:r>
            <w:r>
              <w:rPr>
                <w:lang w:val="fr-CH" w:eastAsia="de-DE"/>
              </w:rPr>
              <w:t>-</w:t>
            </w:r>
            <w:r w:rsidRPr="007D563C">
              <w:rPr>
                <w:lang w:val="fr-CH" w:eastAsia="de-DE"/>
              </w:rPr>
              <w:t>e</w:t>
            </w:r>
          </w:p>
        </w:tc>
      </w:tr>
      <w:tr w:rsidR="00162E97" w:rsidRPr="007D563C" w14:paraId="3FF88331" w14:textId="77777777" w:rsidTr="00713927">
        <w:tc>
          <w:tcPr>
            <w:tcW w:w="9464" w:type="dxa"/>
            <w:tcBorders>
              <w:top w:val="nil"/>
              <w:bottom w:val="single" w:sz="4" w:space="0" w:color="auto"/>
            </w:tcBorders>
          </w:tcPr>
          <w:p w14:paraId="60D18845" w14:textId="77777777" w:rsidR="00162E97" w:rsidRPr="007D563C" w:rsidRDefault="00093E82" w:rsidP="00093E82">
            <w:pPr>
              <w:pStyle w:val="Sansinterligne"/>
              <w:rPr>
                <w:lang w:val="fr-CH" w:eastAsia="de-DE"/>
              </w:rPr>
            </w:pPr>
            <w:r w:rsidRPr="007D563C">
              <w:rPr>
                <w:lang w:val="fr-CH" w:eastAsia="de-DE"/>
              </w:rPr>
              <w:t xml:space="preserve"> </w:t>
            </w:r>
          </w:p>
          <w:p w14:paraId="164AF88B" w14:textId="77777777" w:rsidR="00B23419" w:rsidRPr="007D563C" w:rsidRDefault="00B23419" w:rsidP="00093E82">
            <w:pPr>
              <w:pStyle w:val="Sansinterligne"/>
              <w:rPr>
                <w:lang w:val="fr-CH" w:eastAsia="de-DE"/>
              </w:rPr>
            </w:pPr>
          </w:p>
          <w:p w14:paraId="1455F083" w14:textId="6165B7D9" w:rsidR="00B23419" w:rsidRPr="007D563C" w:rsidRDefault="00B23419" w:rsidP="00093E82">
            <w:pPr>
              <w:pStyle w:val="Sansinterligne"/>
              <w:rPr>
                <w:lang w:val="fr-CH" w:eastAsia="de-DE"/>
              </w:rPr>
            </w:pPr>
          </w:p>
        </w:tc>
      </w:tr>
    </w:tbl>
    <w:p w14:paraId="3BCDD215" w14:textId="77777777" w:rsidR="00162E97" w:rsidRPr="007D563C" w:rsidRDefault="00162E97" w:rsidP="00365CA6">
      <w:pPr>
        <w:rPr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62E97" w:rsidRPr="007D563C" w14:paraId="648C47DC" w14:textId="77777777" w:rsidTr="00365CA6">
        <w:tc>
          <w:tcPr>
            <w:tcW w:w="9923" w:type="dxa"/>
            <w:tcBorders>
              <w:top w:val="single" w:sz="4" w:space="0" w:color="auto"/>
            </w:tcBorders>
          </w:tcPr>
          <w:p w14:paraId="62013CF4" w14:textId="7CCA6E5F" w:rsidR="00162E97" w:rsidRPr="007D563C" w:rsidRDefault="005062E4" w:rsidP="00EB17C6">
            <w:pPr>
              <w:pStyle w:val="Sansinterligne"/>
              <w:keepNext/>
              <w:rPr>
                <w:b/>
                <w:lang w:val="fr-CH" w:eastAsia="de-DE"/>
              </w:rPr>
            </w:pPr>
            <w:r w:rsidRPr="005062E4">
              <w:rPr>
                <w:b/>
                <w:lang w:val="fr-CH" w:eastAsia="de-DE"/>
              </w:rPr>
              <w:t>Les objectifs convenus peuvent-ils être atteints dans les délais ?</w:t>
            </w:r>
          </w:p>
        </w:tc>
      </w:tr>
      <w:tr w:rsidR="00162E97" w:rsidRPr="007D563C" w14:paraId="48B91915" w14:textId="77777777" w:rsidTr="00365CA6">
        <w:tc>
          <w:tcPr>
            <w:tcW w:w="9923" w:type="dxa"/>
          </w:tcPr>
          <w:p w14:paraId="74ADC059" w14:textId="327ED48D" w:rsidR="00162E97" w:rsidRPr="007D563C" w:rsidRDefault="008056E1" w:rsidP="00003A12">
            <w:pPr>
              <w:pStyle w:val="Sansinterligne"/>
              <w:rPr>
                <w:lang w:val="fr-CH" w:eastAsia="de-DE"/>
              </w:rPr>
            </w:pPr>
            <w:r>
              <w:rPr>
                <w:b/>
                <w:bCs/>
                <w:lang w:val="fr-CH" w:eastAsia="de-DE"/>
              </w:rPr>
              <w:t>Objectif</w:t>
            </w:r>
            <w:r w:rsidR="00903B50" w:rsidRPr="007D563C">
              <w:rPr>
                <w:b/>
                <w:bCs/>
                <w:lang w:val="fr-CH" w:eastAsia="de-DE"/>
              </w:rPr>
              <w:t xml:space="preserve"> 1</w:t>
            </w:r>
            <w:r w:rsidR="00071CA5">
              <w:rPr>
                <w:b/>
                <w:bCs/>
                <w:lang w:val="fr-CH" w:eastAsia="de-DE"/>
              </w:rPr>
              <w:t> </w:t>
            </w:r>
            <w:r w:rsidR="00903B50" w:rsidRPr="007D563C">
              <w:rPr>
                <w:b/>
                <w:bCs/>
                <w:lang w:val="fr-CH" w:eastAsia="de-DE"/>
              </w:rPr>
              <w:t>:</w:t>
            </w:r>
            <w:r w:rsidR="00903B50" w:rsidRPr="007D563C">
              <w:rPr>
                <w:lang w:val="fr-CH" w:eastAsia="de-DE"/>
              </w:rPr>
              <w:t xml:space="preserve"> </w:t>
            </w:r>
          </w:p>
        </w:tc>
      </w:tr>
      <w:tr w:rsidR="00162E97" w:rsidRPr="007D563C" w14:paraId="375E5398" w14:textId="77777777" w:rsidTr="00365CA6">
        <w:tc>
          <w:tcPr>
            <w:tcW w:w="9923" w:type="dxa"/>
          </w:tcPr>
          <w:p w14:paraId="00041320" w14:textId="45E5D75F" w:rsidR="00162E97" w:rsidRPr="007D563C" w:rsidRDefault="008056E1" w:rsidP="004C1275">
            <w:pPr>
              <w:pStyle w:val="Sansinterligne"/>
              <w:keepNext/>
              <w:rPr>
                <w:lang w:val="fr-CH" w:eastAsia="de-DE"/>
              </w:rPr>
            </w:pPr>
            <w:bookmarkStart w:id="1" w:name="_Hlk86993506"/>
            <w:r>
              <w:rPr>
                <w:lang w:val="fr-CH" w:eastAsia="de-DE"/>
              </w:rPr>
              <w:t xml:space="preserve">Commentaire de la collaboratrice / du </w:t>
            </w:r>
            <w:r w:rsidRPr="007D563C">
              <w:rPr>
                <w:lang w:val="fr-CH" w:eastAsia="de-DE"/>
              </w:rPr>
              <w:t>collaborateur</w:t>
            </w:r>
          </w:p>
        </w:tc>
      </w:tr>
      <w:tr w:rsidR="00162E97" w:rsidRPr="007D563C" w14:paraId="5FA8F1CF" w14:textId="77777777" w:rsidTr="00365CA6">
        <w:tc>
          <w:tcPr>
            <w:tcW w:w="9923" w:type="dxa"/>
          </w:tcPr>
          <w:p w14:paraId="49F5B8AD" w14:textId="77777777" w:rsidR="00162E97" w:rsidRPr="007D563C" w:rsidRDefault="00162E97" w:rsidP="00003A12">
            <w:pPr>
              <w:pStyle w:val="Sansinterligne"/>
              <w:rPr>
                <w:lang w:val="fr-CH" w:eastAsia="de-DE"/>
              </w:rPr>
            </w:pPr>
          </w:p>
          <w:p w14:paraId="7A305115" w14:textId="77777777" w:rsidR="00B23419" w:rsidRPr="007D563C" w:rsidRDefault="00B23419" w:rsidP="00003A12">
            <w:pPr>
              <w:pStyle w:val="Sansinterligne"/>
              <w:rPr>
                <w:lang w:val="fr-CH" w:eastAsia="de-DE"/>
              </w:rPr>
            </w:pPr>
          </w:p>
          <w:p w14:paraId="7C4434C2" w14:textId="72BA8FEC" w:rsidR="00B23419" w:rsidRPr="007D563C" w:rsidRDefault="00B23419" w:rsidP="00003A12">
            <w:pPr>
              <w:pStyle w:val="Sansinterligne"/>
              <w:rPr>
                <w:lang w:val="fr-CH" w:eastAsia="de-DE"/>
              </w:rPr>
            </w:pPr>
          </w:p>
        </w:tc>
      </w:tr>
      <w:tr w:rsidR="00162E97" w:rsidRPr="007D563C" w14:paraId="21938E57" w14:textId="77777777" w:rsidTr="00365CA6">
        <w:tc>
          <w:tcPr>
            <w:tcW w:w="9923" w:type="dxa"/>
          </w:tcPr>
          <w:p w14:paraId="6F516B70" w14:textId="7342F096" w:rsidR="00162E97" w:rsidRPr="007D563C" w:rsidRDefault="008056E1" w:rsidP="004C1275">
            <w:pPr>
              <w:pStyle w:val="Sansinterligne"/>
              <w:keepNext/>
              <w:rPr>
                <w:lang w:val="fr-CH" w:eastAsia="de-DE"/>
              </w:rPr>
            </w:pPr>
            <w:r w:rsidRPr="007D563C">
              <w:rPr>
                <w:lang w:val="fr-CH" w:eastAsia="de-DE"/>
              </w:rPr>
              <w:t>Commentaire du/de la supérieur</w:t>
            </w:r>
            <w:r>
              <w:rPr>
                <w:lang w:val="fr-CH" w:eastAsia="de-DE"/>
              </w:rPr>
              <w:t>-</w:t>
            </w:r>
            <w:r w:rsidRPr="007D563C">
              <w:rPr>
                <w:lang w:val="fr-CH" w:eastAsia="de-DE"/>
              </w:rPr>
              <w:t>e</w:t>
            </w:r>
          </w:p>
        </w:tc>
      </w:tr>
      <w:tr w:rsidR="00162E97" w:rsidRPr="007D563C" w14:paraId="171953DC" w14:textId="77777777" w:rsidTr="00365CA6">
        <w:tc>
          <w:tcPr>
            <w:tcW w:w="9923" w:type="dxa"/>
            <w:tcBorders>
              <w:bottom w:val="nil"/>
            </w:tcBorders>
          </w:tcPr>
          <w:p w14:paraId="55F3DBDF" w14:textId="77777777" w:rsidR="00B23419" w:rsidRPr="007D563C" w:rsidRDefault="00B23419" w:rsidP="005A1AAE">
            <w:pPr>
              <w:pStyle w:val="Sansinterligne"/>
              <w:rPr>
                <w:lang w:val="fr-CH" w:eastAsia="de-DE"/>
              </w:rPr>
            </w:pPr>
          </w:p>
          <w:p w14:paraId="475ED425" w14:textId="77777777" w:rsidR="00B23419" w:rsidRPr="007D563C" w:rsidRDefault="00B23419" w:rsidP="005A1AAE">
            <w:pPr>
              <w:pStyle w:val="Sansinterligne"/>
              <w:rPr>
                <w:lang w:val="fr-CH" w:eastAsia="de-DE"/>
              </w:rPr>
            </w:pPr>
          </w:p>
          <w:p w14:paraId="2C7B73E1" w14:textId="0746EF81" w:rsidR="00B23419" w:rsidRPr="007D563C" w:rsidRDefault="00B23419" w:rsidP="005A1AAE">
            <w:pPr>
              <w:pStyle w:val="Sansinterligne"/>
              <w:rPr>
                <w:lang w:val="fr-CH" w:eastAsia="de-DE"/>
              </w:rPr>
            </w:pPr>
          </w:p>
        </w:tc>
      </w:tr>
      <w:bookmarkEnd w:id="1"/>
      <w:tr w:rsidR="00162E97" w:rsidRPr="007D563C" w14:paraId="605B22FD" w14:textId="77777777" w:rsidTr="00365CA6">
        <w:tc>
          <w:tcPr>
            <w:tcW w:w="9923" w:type="dxa"/>
            <w:tcBorders>
              <w:top w:val="nil"/>
              <w:bottom w:val="nil"/>
            </w:tcBorders>
          </w:tcPr>
          <w:p w14:paraId="104FCC3E" w14:textId="46ACE9A2" w:rsidR="00162E97" w:rsidRPr="007D563C" w:rsidRDefault="008056E1" w:rsidP="00EB17C6">
            <w:pPr>
              <w:pStyle w:val="Sansinterligne"/>
              <w:keepNext/>
              <w:rPr>
                <w:lang w:val="fr-CH" w:eastAsia="de-DE"/>
              </w:rPr>
            </w:pPr>
            <w:r>
              <w:rPr>
                <w:b/>
                <w:bCs/>
                <w:lang w:val="fr-CH" w:eastAsia="de-DE"/>
              </w:rPr>
              <w:t>Objectif</w:t>
            </w:r>
            <w:r w:rsidR="00B23419" w:rsidRPr="007D563C">
              <w:rPr>
                <w:b/>
                <w:bCs/>
                <w:lang w:val="fr-CH" w:eastAsia="de-DE"/>
              </w:rPr>
              <w:t xml:space="preserve"> 2</w:t>
            </w:r>
            <w:r w:rsidR="00071CA5">
              <w:rPr>
                <w:b/>
                <w:bCs/>
                <w:lang w:val="fr-CH" w:eastAsia="de-DE"/>
              </w:rPr>
              <w:t> </w:t>
            </w:r>
            <w:r w:rsidR="00B23419" w:rsidRPr="007D563C">
              <w:rPr>
                <w:b/>
                <w:bCs/>
                <w:lang w:val="fr-CH" w:eastAsia="de-DE"/>
              </w:rPr>
              <w:t>:</w:t>
            </w:r>
          </w:p>
        </w:tc>
      </w:tr>
      <w:tr w:rsidR="00B23419" w:rsidRPr="007D563C" w14:paraId="276A617A" w14:textId="77777777" w:rsidTr="004975B8">
        <w:tc>
          <w:tcPr>
            <w:tcW w:w="9923" w:type="dxa"/>
          </w:tcPr>
          <w:p w14:paraId="1D42D176" w14:textId="4AA2AB3A" w:rsidR="00B23419" w:rsidRPr="007D563C" w:rsidRDefault="00C83E80" w:rsidP="004975B8">
            <w:pPr>
              <w:pStyle w:val="Sansinterligne"/>
              <w:keepNext/>
              <w:rPr>
                <w:lang w:val="fr-CH" w:eastAsia="de-DE"/>
              </w:rPr>
            </w:pPr>
            <w:r>
              <w:rPr>
                <w:lang w:val="fr-CH" w:eastAsia="de-DE"/>
              </w:rPr>
              <w:t xml:space="preserve">Commentaire de la collaboratrice / du </w:t>
            </w:r>
            <w:r w:rsidRPr="007D563C">
              <w:rPr>
                <w:lang w:val="fr-CH" w:eastAsia="de-DE"/>
              </w:rPr>
              <w:t>collaborateur</w:t>
            </w:r>
          </w:p>
        </w:tc>
      </w:tr>
      <w:tr w:rsidR="00B23419" w:rsidRPr="007D563C" w14:paraId="6E18EA81" w14:textId="77777777" w:rsidTr="004975B8">
        <w:tc>
          <w:tcPr>
            <w:tcW w:w="9923" w:type="dxa"/>
          </w:tcPr>
          <w:p w14:paraId="35066409" w14:textId="77777777" w:rsidR="00B23419" w:rsidRPr="007D563C" w:rsidRDefault="00B23419" w:rsidP="004975B8">
            <w:pPr>
              <w:pStyle w:val="Sansinterligne"/>
              <w:rPr>
                <w:lang w:val="fr-CH" w:eastAsia="de-DE"/>
              </w:rPr>
            </w:pPr>
          </w:p>
          <w:p w14:paraId="0067B190" w14:textId="77777777" w:rsidR="00B23419" w:rsidRPr="007D563C" w:rsidRDefault="00B23419" w:rsidP="004975B8">
            <w:pPr>
              <w:pStyle w:val="Sansinterligne"/>
              <w:rPr>
                <w:lang w:val="fr-CH" w:eastAsia="de-DE"/>
              </w:rPr>
            </w:pPr>
          </w:p>
          <w:p w14:paraId="372A5558" w14:textId="51388589" w:rsidR="00B23419" w:rsidRPr="007D563C" w:rsidRDefault="00B23419" w:rsidP="004975B8">
            <w:pPr>
              <w:pStyle w:val="Sansinterligne"/>
              <w:rPr>
                <w:lang w:val="fr-CH" w:eastAsia="de-DE"/>
              </w:rPr>
            </w:pPr>
          </w:p>
        </w:tc>
      </w:tr>
      <w:tr w:rsidR="00B23419" w:rsidRPr="007D563C" w14:paraId="2F1714FD" w14:textId="77777777" w:rsidTr="004975B8">
        <w:tc>
          <w:tcPr>
            <w:tcW w:w="9923" w:type="dxa"/>
          </w:tcPr>
          <w:p w14:paraId="4CE95963" w14:textId="614065EC" w:rsidR="00B23419" w:rsidRPr="007D563C" w:rsidRDefault="008056E1" w:rsidP="004975B8">
            <w:pPr>
              <w:pStyle w:val="Sansinterligne"/>
              <w:keepNext/>
              <w:rPr>
                <w:lang w:val="fr-CH" w:eastAsia="de-DE"/>
              </w:rPr>
            </w:pPr>
            <w:r w:rsidRPr="007D563C">
              <w:rPr>
                <w:lang w:val="fr-CH" w:eastAsia="de-DE"/>
              </w:rPr>
              <w:t>Commentaire du/de la supérieur</w:t>
            </w:r>
            <w:r>
              <w:rPr>
                <w:lang w:val="fr-CH" w:eastAsia="de-DE"/>
              </w:rPr>
              <w:t>-</w:t>
            </w:r>
            <w:r w:rsidRPr="007D563C">
              <w:rPr>
                <w:lang w:val="fr-CH" w:eastAsia="de-DE"/>
              </w:rPr>
              <w:t>e</w:t>
            </w:r>
          </w:p>
        </w:tc>
      </w:tr>
      <w:tr w:rsidR="00B23419" w:rsidRPr="007D563C" w14:paraId="748EC0FF" w14:textId="77777777" w:rsidTr="004975B8">
        <w:tc>
          <w:tcPr>
            <w:tcW w:w="9923" w:type="dxa"/>
            <w:tcBorders>
              <w:bottom w:val="nil"/>
            </w:tcBorders>
          </w:tcPr>
          <w:p w14:paraId="7147D5C9" w14:textId="77777777" w:rsidR="00B23419" w:rsidRPr="007D563C" w:rsidRDefault="00B23419" w:rsidP="004975B8">
            <w:pPr>
              <w:pStyle w:val="Sansinterligne"/>
              <w:rPr>
                <w:lang w:val="fr-CH" w:eastAsia="de-DE"/>
              </w:rPr>
            </w:pPr>
          </w:p>
          <w:p w14:paraId="429F77DF" w14:textId="77777777" w:rsidR="00B23419" w:rsidRPr="007D563C" w:rsidRDefault="00B23419" w:rsidP="004975B8">
            <w:pPr>
              <w:pStyle w:val="Sansinterligne"/>
              <w:rPr>
                <w:lang w:val="fr-CH" w:eastAsia="de-DE"/>
              </w:rPr>
            </w:pPr>
          </w:p>
          <w:p w14:paraId="2BD3237D" w14:textId="77777777" w:rsidR="00B23419" w:rsidRPr="007D563C" w:rsidRDefault="00B23419" w:rsidP="004975B8">
            <w:pPr>
              <w:pStyle w:val="Sansinterligne"/>
              <w:rPr>
                <w:lang w:val="fr-CH" w:eastAsia="de-DE"/>
              </w:rPr>
            </w:pPr>
          </w:p>
          <w:p w14:paraId="238D0893" w14:textId="728BBF78" w:rsidR="00B23419" w:rsidRPr="007D563C" w:rsidRDefault="00C83E80" w:rsidP="004975B8">
            <w:pPr>
              <w:pStyle w:val="Sansinterligne"/>
              <w:rPr>
                <w:lang w:val="fr-CH" w:eastAsia="de-DE"/>
              </w:rPr>
            </w:pPr>
            <w:r>
              <w:rPr>
                <w:b/>
                <w:bCs/>
                <w:lang w:val="fr-CH" w:eastAsia="de-DE"/>
              </w:rPr>
              <w:t xml:space="preserve">Objectif </w:t>
            </w:r>
            <w:r w:rsidR="00B23419" w:rsidRPr="007D563C">
              <w:rPr>
                <w:b/>
                <w:bCs/>
                <w:lang w:val="fr-CH" w:eastAsia="de-DE"/>
              </w:rPr>
              <w:t>3</w:t>
            </w:r>
            <w:r w:rsidR="00071CA5">
              <w:rPr>
                <w:b/>
                <w:bCs/>
                <w:lang w:val="fr-CH" w:eastAsia="de-DE"/>
              </w:rPr>
              <w:t> </w:t>
            </w:r>
            <w:r w:rsidR="00B23419" w:rsidRPr="007D563C">
              <w:rPr>
                <w:b/>
                <w:bCs/>
                <w:lang w:val="fr-CH" w:eastAsia="de-DE"/>
              </w:rPr>
              <w:t>:</w:t>
            </w:r>
            <w:r w:rsidR="00B23419" w:rsidRPr="007D563C">
              <w:rPr>
                <w:lang w:val="fr-CH" w:eastAsia="de-DE"/>
              </w:rPr>
              <w:t xml:space="preserve"> </w:t>
            </w:r>
            <w:r w:rsidR="00B23419" w:rsidRPr="007D563C">
              <w:rPr>
                <w:lang w:val="fr-CH" w:eastAsia="de-DE"/>
              </w:rPr>
              <w:tab/>
            </w:r>
          </w:p>
        </w:tc>
      </w:tr>
      <w:tr w:rsidR="00B23419" w:rsidRPr="007D563C" w14:paraId="7E234CDC" w14:textId="77777777" w:rsidTr="004975B8">
        <w:tc>
          <w:tcPr>
            <w:tcW w:w="9923" w:type="dxa"/>
          </w:tcPr>
          <w:p w14:paraId="5C7135A1" w14:textId="2280639B" w:rsidR="00B23419" w:rsidRPr="007D563C" w:rsidRDefault="00B8417F" w:rsidP="004975B8">
            <w:pPr>
              <w:pStyle w:val="Sansinterligne"/>
              <w:keepNext/>
              <w:rPr>
                <w:lang w:val="fr-CH" w:eastAsia="de-DE"/>
              </w:rPr>
            </w:pPr>
            <w:r>
              <w:rPr>
                <w:lang w:val="fr-CH" w:eastAsia="de-DE"/>
              </w:rPr>
              <w:t xml:space="preserve">Commentaire de la collaboratrice / du </w:t>
            </w:r>
            <w:r w:rsidRPr="007D563C">
              <w:rPr>
                <w:lang w:val="fr-CH" w:eastAsia="de-DE"/>
              </w:rPr>
              <w:t>collaborateur</w:t>
            </w:r>
          </w:p>
        </w:tc>
      </w:tr>
      <w:tr w:rsidR="00B23419" w:rsidRPr="007D563C" w14:paraId="1867B865" w14:textId="77777777" w:rsidTr="004975B8">
        <w:tc>
          <w:tcPr>
            <w:tcW w:w="9923" w:type="dxa"/>
          </w:tcPr>
          <w:p w14:paraId="7CA72AE3" w14:textId="77777777" w:rsidR="00B23419" w:rsidRPr="007D563C" w:rsidRDefault="00B23419" w:rsidP="004975B8">
            <w:pPr>
              <w:pStyle w:val="Sansinterligne"/>
              <w:rPr>
                <w:lang w:val="fr-CH" w:eastAsia="de-DE"/>
              </w:rPr>
            </w:pPr>
          </w:p>
          <w:p w14:paraId="14B60437" w14:textId="77777777" w:rsidR="00B23419" w:rsidRPr="007D563C" w:rsidRDefault="00B23419" w:rsidP="004975B8">
            <w:pPr>
              <w:pStyle w:val="Sansinterligne"/>
              <w:rPr>
                <w:lang w:val="fr-CH" w:eastAsia="de-DE"/>
              </w:rPr>
            </w:pPr>
          </w:p>
          <w:p w14:paraId="2B4886CA" w14:textId="34254432" w:rsidR="00B23419" w:rsidRPr="007D563C" w:rsidRDefault="00B23419" w:rsidP="004975B8">
            <w:pPr>
              <w:pStyle w:val="Sansinterligne"/>
              <w:rPr>
                <w:lang w:val="fr-CH" w:eastAsia="de-DE"/>
              </w:rPr>
            </w:pPr>
          </w:p>
        </w:tc>
      </w:tr>
      <w:tr w:rsidR="00B23419" w:rsidRPr="007D563C" w14:paraId="1BE7C607" w14:textId="77777777" w:rsidTr="004975B8">
        <w:tc>
          <w:tcPr>
            <w:tcW w:w="9923" w:type="dxa"/>
          </w:tcPr>
          <w:p w14:paraId="5E19B954" w14:textId="68DC53F0" w:rsidR="00B23419" w:rsidRPr="007D563C" w:rsidRDefault="008056E1" w:rsidP="004975B8">
            <w:pPr>
              <w:pStyle w:val="Sansinterligne"/>
              <w:keepNext/>
              <w:rPr>
                <w:lang w:val="fr-CH" w:eastAsia="de-DE"/>
              </w:rPr>
            </w:pPr>
            <w:r w:rsidRPr="007D563C">
              <w:rPr>
                <w:lang w:val="fr-CH" w:eastAsia="de-DE"/>
              </w:rPr>
              <w:t>Commentaire du/de la supérieur</w:t>
            </w:r>
            <w:r>
              <w:rPr>
                <w:lang w:val="fr-CH" w:eastAsia="de-DE"/>
              </w:rPr>
              <w:t>-</w:t>
            </w:r>
            <w:r w:rsidRPr="007D563C">
              <w:rPr>
                <w:lang w:val="fr-CH" w:eastAsia="de-DE"/>
              </w:rPr>
              <w:t>e</w:t>
            </w:r>
          </w:p>
        </w:tc>
      </w:tr>
      <w:tr w:rsidR="00B23419" w:rsidRPr="007D563C" w14:paraId="399AE8A7" w14:textId="77777777" w:rsidTr="004975B8">
        <w:tc>
          <w:tcPr>
            <w:tcW w:w="9923" w:type="dxa"/>
            <w:tcBorders>
              <w:bottom w:val="nil"/>
            </w:tcBorders>
          </w:tcPr>
          <w:p w14:paraId="2CC4B208" w14:textId="77777777" w:rsidR="00B23419" w:rsidRPr="007D563C" w:rsidRDefault="00B23419" w:rsidP="004975B8">
            <w:pPr>
              <w:pStyle w:val="Sansinterligne"/>
              <w:rPr>
                <w:lang w:val="fr-CH" w:eastAsia="de-DE"/>
              </w:rPr>
            </w:pPr>
          </w:p>
          <w:p w14:paraId="2F110424" w14:textId="77777777" w:rsidR="00B23419" w:rsidRPr="007D563C" w:rsidRDefault="00B23419" w:rsidP="004975B8">
            <w:pPr>
              <w:pStyle w:val="Sansinterligne"/>
              <w:rPr>
                <w:lang w:val="fr-CH" w:eastAsia="de-DE"/>
              </w:rPr>
            </w:pPr>
          </w:p>
          <w:p w14:paraId="25A4AD59" w14:textId="10EEAA89" w:rsidR="00B23419" w:rsidRPr="007D563C" w:rsidRDefault="00B23419" w:rsidP="004975B8">
            <w:pPr>
              <w:pStyle w:val="Sansinterligne"/>
              <w:rPr>
                <w:lang w:val="fr-CH" w:eastAsia="de-DE"/>
              </w:rPr>
            </w:pPr>
          </w:p>
        </w:tc>
      </w:tr>
      <w:tr w:rsidR="00162E97" w:rsidRPr="007D563C" w14:paraId="568F99C1" w14:textId="77777777" w:rsidTr="00365CA6">
        <w:tc>
          <w:tcPr>
            <w:tcW w:w="9923" w:type="dxa"/>
            <w:tcBorders>
              <w:top w:val="nil"/>
              <w:bottom w:val="single" w:sz="4" w:space="0" w:color="auto"/>
            </w:tcBorders>
          </w:tcPr>
          <w:p w14:paraId="65B7C148" w14:textId="2E75744F" w:rsidR="00F45293" w:rsidRPr="007D563C" w:rsidRDefault="00B8417F" w:rsidP="00003A12">
            <w:pPr>
              <w:pStyle w:val="Sansinterligne"/>
              <w:rPr>
                <w:bCs/>
                <w:lang w:val="fr-CH" w:eastAsia="de-DE"/>
              </w:rPr>
            </w:pPr>
            <w:r w:rsidRPr="00B8417F">
              <w:rPr>
                <w:bCs/>
                <w:lang w:val="fr-CH" w:eastAsia="de-DE"/>
              </w:rPr>
              <w:t>Souhaits/suggestions de mesures de soutien et de développement</w:t>
            </w:r>
            <w:r w:rsidR="00071CA5">
              <w:rPr>
                <w:bCs/>
                <w:lang w:val="fr-CH" w:eastAsia="de-DE"/>
              </w:rPr>
              <w:t> </w:t>
            </w:r>
            <w:r w:rsidRPr="00B8417F">
              <w:rPr>
                <w:bCs/>
                <w:lang w:val="fr-CH" w:eastAsia="de-DE"/>
              </w:rPr>
              <w:t xml:space="preserve">: </w:t>
            </w:r>
          </w:p>
          <w:p w14:paraId="3FC7175F" w14:textId="77777777" w:rsidR="00B23419" w:rsidRPr="007D563C" w:rsidRDefault="00B23419" w:rsidP="00003A12">
            <w:pPr>
              <w:pStyle w:val="Sansinterligne"/>
              <w:rPr>
                <w:bCs/>
                <w:lang w:val="fr-CH" w:eastAsia="de-DE"/>
              </w:rPr>
            </w:pPr>
          </w:p>
          <w:p w14:paraId="2FCC6F07" w14:textId="77777777" w:rsidR="00B23419" w:rsidRPr="007D563C" w:rsidRDefault="00B23419" w:rsidP="00003A12">
            <w:pPr>
              <w:pStyle w:val="Sansinterligne"/>
              <w:rPr>
                <w:bCs/>
                <w:lang w:val="fr-CH" w:eastAsia="de-DE"/>
              </w:rPr>
            </w:pPr>
          </w:p>
          <w:p w14:paraId="235A3428" w14:textId="53D865F6" w:rsidR="00B23419" w:rsidRPr="007D563C" w:rsidRDefault="00B23419" w:rsidP="00003A12">
            <w:pPr>
              <w:pStyle w:val="Sansinterligne"/>
              <w:rPr>
                <w:bCs/>
                <w:lang w:val="fr-CH" w:eastAsia="de-DE"/>
              </w:rPr>
            </w:pPr>
          </w:p>
        </w:tc>
      </w:tr>
    </w:tbl>
    <w:p w14:paraId="5E0A55EE" w14:textId="77777777" w:rsidR="00162E97" w:rsidRPr="007D563C" w:rsidRDefault="00162E97" w:rsidP="00162E97">
      <w:pPr>
        <w:rPr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62E97" w:rsidRPr="007D563C" w14:paraId="14BA63C8" w14:textId="77777777" w:rsidTr="00713927">
        <w:tc>
          <w:tcPr>
            <w:tcW w:w="9923" w:type="dxa"/>
            <w:tcBorders>
              <w:top w:val="single" w:sz="4" w:space="0" w:color="auto"/>
            </w:tcBorders>
          </w:tcPr>
          <w:p w14:paraId="4D8F7CFA" w14:textId="1D99CD2C" w:rsidR="00162E97" w:rsidRPr="007D563C" w:rsidRDefault="00937CDB" w:rsidP="00EB17C6">
            <w:pPr>
              <w:pStyle w:val="Sansinterligne"/>
              <w:keepNext/>
              <w:rPr>
                <w:b/>
                <w:lang w:val="fr-CH" w:eastAsia="de-DE"/>
              </w:rPr>
            </w:pPr>
            <w:r w:rsidRPr="007D563C">
              <w:rPr>
                <w:b/>
                <w:lang w:val="fr-CH" w:eastAsia="de-DE"/>
              </w:rPr>
              <w:t>Feed</w:t>
            </w:r>
            <w:r>
              <w:rPr>
                <w:b/>
                <w:lang w:val="fr-CH" w:eastAsia="de-DE"/>
              </w:rPr>
              <w:t>-</w:t>
            </w:r>
            <w:r w:rsidRPr="007D563C">
              <w:rPr>
                <w:b/>
                <w:lang w:val="fr-CH" w:eastAsia="de-DE"/>
              </w:rPr>
              <w:t>back réciproque sur l</w:t>
            </w:r>
            <w:r>
              <w:rPr>
                <w:b/>
                <w:lang w:val="fr-CH" w:eastAsia="de-DE"/>
              </w:rPr>
              <w:t>’entretien et bilan</w:t>
            </w:r>
          </w:p>
        </w:tc>
      </w:tr>
      <w:tr w:rsidR="00162E97" w:rsidRPr="007D563C" w14:paraId="0DC85E2E" w14:textId="77777777" w:rsidTr="00713927">
        <w:tc>
          <w:tcPr>
            <w:tcW w:w="9923" w:type="dxa"/>
          </w:tcPr>
          <w:p w14:paraId="4D92A4C8" w14:textId="0E2D2C70" w:rsidR="00162E97" w:rsidRPr="007D563C" w:rsidRDefault="00B8417F" w:rsidP="009B0649">
            <w:pPr>
              <w:pStyle w:val="Sansinterligne"/>
              <w:keepNext/>
              <w:rPr>
                <w:lang w:val="fr-CH" w:eastAsia="de-DE"/>
              </w:rPr>
            </w:pPr>
            <w:r>
              <w:rPr>
                <w:lang w:val="fr-CH" w:eastAsia="de-DE"/>
              </w:rPr>
              <w:t xml:space="preserve">Commentaire de la collaboratrice / du </w:t>
            </w:r>
            <w:r w:rsidRPr="007D563C">
              <w:rPr>
                <w:lang w:val="fr-CH" w:eastAsia="de-DE"/>
              </w:rPr>
              <w:t>collaborateur</w:t>
            </w:r>
          </w:p>
        </w:tc>
      </w:tr>
      <w:tr w:rsidR="00162E97" w:rsidRPr="007D563C" w14:paraId="3F11DFBA" w14:textId="77777777" w:rsidTr="00713927">
        <w:tc>
          <w:tcPr>
            <w:tcW w:w="9923" w:type="dxa"/>
          </w:tcPr>
          <w:p w14:paraId="2371F448" w14:textId="77777777" w:rsidR="00162E97" w:rsidRPr="007D563C" w:rsidRDefault="00162E97" w:rsidP="00003A12">
            <w:pPr>
              <w:pStyle w:val="Sansinterligne"/>
              <w:rPr>
                <w:lang w:val="fr-CH" w:eastAsia="de-DE"/>
              </w:rPr>
            </w:pPr>
          </w:p>
          <w:p w14:paraId="7444CE13" w14:textId="77777777" w:rsidR="00B23419" w:rsidRPr="007D563C" w:rsidRDefault="00B23419" w:rsidP="00003A12">
            <w:pPr>
              <w:pStyle w:val="Sansinterligne"/>
              <w:rPr>
                <w:lang w:val="fr-CH" w:eastAsia="de-DE"/>
              </w:rPr>
            </w:pPr>
          </w:p>
          <w:p w14:paraId="5AD1D62A" w14:textId="65B5387C" w:rsidR="00B23419" w:rsidRPr="007D563C" w:rsidRDefault="00B23419" w:rsidP="00003A12">
            <w:pPr>
              <w:pStyle w:val="Sansinterligne"/>
              <w:rPr>
                <w:lang w:val="fr-CH" w:eastAsia="de-DE"/>
              </w:rPr>
            </w:pPr>
          </w:p>
        </w:tc>
      </w:tr>
      <w:tr w:rsidR="00162E97" w:rsidRPr="007D563C" w14:paraId="19CFB36D" w14:textId="77777777" w:rsidTr="00713927">
        <w:tc>
          <w:tcPr>
            <w:tcW w:w="9923" w:type="dxa"/>
          </w:tcPr>
          <w:p w14:paraId="2BC0AD93" w14:textId="28F3D51C" w:rsidR="00162E97" w:rsidRPr="007D563C" w:rsidRDefault="008056E1" w:rsidP="009B0649">
            <w:pPr>
              <w:pStyle w:val="Sansinterligne"/>
              <w:keepNext/>
              <w:rPr>
                <w:lang w:val="fr-CH" w:eastAsia="de-DE"/>
              </w:rPr>
            </w:pPr>
            <w:r w:rsidRPr="007D563C">
              <w:rPr>
                <w:lang w:val="fr-CH" w:eastAsia="de-DE"/>
              </w:rPr>
              <w:t>Commentaire du/de la supérieur</w:t>
            </w:r>
            <w:r>
              <w:rPr>
                <w:lang w:val="fr-CH" w:eastAsia="de-DE"/>
              </w:rPr>
              <w:t>-</w:t>
            </w:r>
            <w:r w:rsidRPr="007D563C">
              <w:rPr>
                <w:lang w:val="fr-CH" w:eastAsia="de-DE"/>
              </w:rPr>
              <w:t>e</w:t>
            </w:r>
          </w:p>
        </w:tc>
      </w:tr>
      <w:tr w:rsidR="00162E97" w:rsidRPr="007D563C" w14:paraId="5DB5CC5C" w14:textId="77777777" w:rsidTr="00713927">
        <w:tc>
          <w:tcPr>
            <w:tcW w:w="9923" w:type="dxa"/>
            <w:tcBorders>
              <w:bottom w:val="single" w:sz="4" w:space="0" w:color="auto"/>
            </w:tcBorders>
          </w:tcPr>
          <w:p w14:paraId="136F01C3" w14:textId="77777777" w:rsidR="00162E97" w:rsidRPr="007D563C" w:rsidRDefault="00162E97" w:rsidP="0060274F">
            <w:pPr>
              <w:pStyle w:val="Sansinterligne"/>
              <w:rPr>
                <w:lang w:val="fr-CH" w:eastAsia="de-DE"/>
              </w:rPr>
            </w:pPr>
          </w:p>
          <w:p w14:paraId="273D9A3B" w14:textId="77777777" w:rsidR="00B23419" w:rsidRPr="007D563C" w:rsidRDefault="00B23419" w:rsidP="0060274F">
            <w:pPr>
              <w:pStyle w:val="Sansinterligne"/>
              <w:rPr>
                <w:lang w:val="fr-CH" w:eastAsia="de-DE"/>
              </w:rPr>
            </w:pPr>
          </w:p>
          <w:p w14:paraId="6DA7E980" w14:textId="24A3493E" w:rsidR="00B23419" w:rsidRPr="007D563C" w:rsidRDefault="00B23419" w:rsidP="0060274F">
            <w:pPr>
              <w:pStyle w:val="Sansinterligne"/>
              <w:rPr>
                <w:lang w:val="fr-CH" w:eastAsia="de-DE"/>
              </w:rPr>
            </w:pPr>
          </w:p>
        </w:tc>
      </w:tr>
    </w:tbl>
    <w:p w14:paraId="226DBED0" w14:textId="77777777" w:rsidR="00B81FC0" w:rsidRPr="007D563C" w:rsidRDefault="00B81FC0" w:rsidP="00B81FC0">
      <w:pPr>
        <w:rPr>
          <w:rFonts w:cstheme="minorHAnsi"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961"/>
        <w:gridCol w:w="4962"/>
      </w:tblGrid>
      <w:tr w:rsidR="00B81FC0" w:rsidRPr="007D563C" w14:paraId="508AB422" w14:textId="77777777" w:rsidTr="00500CF6">
        <w:trPr>
          <w:cantSplit/>
        </w:trPr>
        <w:tc>
          <w:tcPr>
            <w:tcW w:w="9923" w:type="dxa"/>
            <w:gridSpan w:val="2"/>
            <w:tcBorders>
              <w:top w:val="single" w:sz="4" w:space="0" w:color="auto"/>
            </w:tcBorders>
          </w:tcPr>
          <w:p w14:paraId="673DFFC9" w14:textId="60151F76" w:rsidR="00B81FC0" w:rsidRPr="007D563C" w:rsidRDefault="00730256" w:rsidP="00500CF6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Discuté et accepté</w:t>
            </w:r>
          </w:p>
        </w:tc>
      </w:tr>
      <w:tr w:rsidR="00B81FC0" w:rsidRPr="007D563C" w14:paraId="0DFC5D30" w14:textId="77777777" w:rsidTr="00500CF6">
        <w:trPr>
          <w:cantSplit/>
        </w:trPr>
        <w:tc>
          <w:tcPr>
            <w:tcW w:w="9923" w:type="dxa"/>
            <w:gridSpan w:val="2"/>
          </w:tcPr>
          <w:p w14:paraId="742D6EB0" w14:textId="52813C6B" w:rsidR="00B81FC0" w:rsidRPr="007D563C" w:rsidRDefault="009B0649" w:rsidP="00500CF6">
            <w:pPr>
              <w:rPr>
                <w:rFonts w:cstheme="minorHAnsi"/>
                <w:lang w:val="fr-CH"/>
              </w:rPr>
            </w:pPr>
            <w:r w:rsidRPr="007D563C">
              <w:rPr>
                <w:rFonts w:cstheme="minorHAnsi"/>
                <w:lang w:val="fr-CH"/>
              </w:rPr>
              <w:t>Bern</w:t>
            </w:r>
            <w:r w:rsidR="00730256">
              <w:rPr>
                <w:rFonts w:cstheme="minorHAnsi"/>
                <w:lang w:val="fr-CH"/>
              </w:rPr>
              <w:t>e</w:t>
            </w:r>
            <w:r w:rsidRPr="007D563C">
              <w:rPr>
                <w:rFonts w:cstheme="minorHAnsi"/>
                <w:lang w:val="fr-CH"/>
              </w:rPr>
              <w:t xml:space="preserve">, </w:t>
            </w:r>
          </w:p>
        </w:tc>
      </w:tr>
      <w:tr w:rsidR="00B81FC0" w:rsidRPr="007D563C" w14:paraId="3ADA82FA" w14:textId="77777777" w:rsidTr="00500CF6">
        <w:trPr>
          <w:cantSplit/>
        </w:trPr>
        <w:tc>
          <w:tcPr>
            <w:tcW w:w="4961" w:type="dxa"/>
          </w:tcPr>
          <w:p w14:paraId="258FA8AC" w14:textId="77777777" w:rsidR="00B81FC0" w:rsidRPr="007D563C" w:rsidRDefault="00B81FC0" w:rsidP="00500CF6">
            <w:pPr>
              <w:rPr>
                <w:rFonts w:cstheme="minorHAnsi"/>
                <w:lang w:val="fr-CH"/>
              </w:rPr>
            </w:pPr>
          </w:p>
          <w:p w14:paraId="134684BC" w14:textId="77777777" w:rsidR="00B81FC0" w:rsidRPr="007D563C" w:rsidRDefault="00B81FC0" w:rsidP="00500CF6">
            <w:pPr>
              <w:rPr>
                <w:rFonts w:cstheme="minorHAnsi"/>
                <w:lang w:val="fr-CH"/>
              </w:rPr>
            </w:pPr>
          </w:p>
        </w:tc>
        <w:tc>
          <w:tcPr>
            <w:tcW w:w="4962" w:type="dxa"/>
          </w:tcPr>
          <w:p w14:paraId="135EE742" w14:textId="77777777" w:rsidR="00B81FC0" w:rsidRPr="007D563C" w:rsidRDefault="00B81FC0" w:rsidP="00500CF6">
            <w:pPr>
              <w:rPr>
                <w:rFonts w:cstheme="minorHAnsi"/>
                <w:lang w:val="fr-CH"/>
              </w:rPr>
            </w:pPr>
          </w:p>
        </w:tc>
      </w:tr>
      <w:tr w:rsidR="00B81FC0" w:rsidRPr="007D563C" w14:paraId="3F0E9949" w14:textId="77777777" w:rsidTr="00500CF6">
        <w:trPr>
          <w:cantSplit/>
        </w:trPr>
        <w:tc>
          <w:tcPr>
            <w:tcW w:w="4961" w:type="dxa"/>
          </w:tcPr>
          <w:p w14:paraId="6BDF8CE8" w14:textId="64CD317C" w:rsidR="00B81FC0" w:rsidRPr="007D563C" w:rsidRDefault="008056E1" w:rsidP="0087699F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Signature collaboratrice/collaborateur</w:t>
            </w:r>
          </w:p>
        </w:tc>
        <w:tc>
          <w:tcPr>
            <w:tcW w:w="4962" w:type="dxa"/>
          </w:tcPr>
          <w:p w14:paraId="7A2D832F" w14:textId="63BAC252" w:rsidR="00B81FC0" w:rsidRPr="007D563C" w:rsidRDefault="008056E1" w:rsidP="0087699F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Signature</w:t>
            </w:r>
            <w:r w:rsidRPr="008056E1">
              <w:rPr>
                <w:rFonts w:cstheme="minorHAnsi"/>
                <w:lang w:val="fr-CH"/>
              </w:rPr>
              <w:t xml:space="preserve"> supérieur-e</w:t>
            </w:r>
          </w:p>
        </w:tc>
      </w:tr>
      <w:tr w:rsidR="00B81FC0" w:rsidRPr="007D563C" w14:paraId="7AD8B7A8" w14:textId="77777777" w:rsidTr="00500CF6">
        <w:trPr>
          <w:cantSplit/>
        </w:trPr>
        <w:tc>
          <w:tcPr>
            <w:tcW w:w="4961" w:type="dxa"/>
          </w:tcPr>
          <w:p w14:paraId="2E1B5F0F" w14:textId="77777777" w:rsidR="00B81FC0" w:rsidRPr="007D563C" w:rsidRDefault="00B81FC0" w:rsidP="00500CF6">
            <w:pPr>
              <w:rPr>
                <w:rFonts w:cstheme="minorHAnsi"/>
                <w:lang w:val="fr-CH"/>
              </w:rPr>
            </w:pPr>
          </w:p>
          <w:p w14:paraId="6B1A9E9C" w14:textId="77777777" w:rsidR="00B81FC0" w:rsidRPr="007D563C" w:rsidRDefault="00B81FC0" w:rsidP="00500CF6">
            <w:pPr>
              <w:rPr>
                <w:rFonts w:cstheme="minorHAnsi"/>
                <w:lang w:val="fr-CH"/>
              </w:rPr>
            </w:pPr>
          </w:p>
        </w:tc>
        <w:tc>
          <w:tcPr>
            <w:tcW w:w="4962" w:type="dxa"/>
          </w:tcPr>
          <w:p w14:paraId="7743B08B" w14:textId="77777777" w:rsidR="00B81FC0" w:rsidRPr="007D563C" w:rsidRDefault="00B81FC0" w:rsidP="00500CF6">
            <w:pPr>
              <w:rPr>
                <w:rFonts w:cstheme="minorHAnsi"/>
                <w:lang w:val="fr-CH"/>
              </w:rPr>
            </w:pPr>
          </w:p>
        </w:tc>
      </w:tr>
      <w:tr w:rsidR="00B81FC0" w:rsidRPr="007D563C" w14:paraId="4A9141B9" w14:textId="77777777" w:rsidTr="00500CF6">
        <w:trPr>
          <w:cantSplit/>
        </w:trPr>
        <w:tc>
          <w:tcPr>
            <w:tcW w:w="4961" w:type="dxa"/>
          </w:tcPr>
          <w:p w14:paraId="670AAF46" w14:textId="1329C619" w:rsidR="00B81FC0" w:rsidRPr="007D563C" w:rsidRDefault="00C83E80" w:rsidP="00500CF6">
            <w:pPr>
              <w:rPr>
                <w:rFonts w:cstheme="minorHAnsi"/>
                <w:lang w:val="fr-CH"/>
              </w:rPr>
            </w:pPr>
            <w:r w:rsidRPr="00C83E80">
              <w:rPr>
                <w:rFonts w:cstheme="minorHAnsi"/>
                <w:lang w:val="fr-CH"/>
              </w:rPr>
              <w:t>Signature supérieur</w:t>
            </w:r>
            <w:r>
              <w:rPr>
                <w:rFonts w:cstheme="minorHAnsi"/>
                <w:lang w:val="fr-CH"/>
              </w:rPr>
              <w:t>-e</w:t>
            </w:r>
            <w:r w:rsidRPr="00C83E80">
              <w:rPr>
                <w:rFonts w:cstheme="minorHAnsi"/>
                <w:lang w:val="fr-CH"/>
              </w:rPr>
              <w:t xml:space="preserve"> hiérarchique</w:t>
            </w:r>
          </w:p>
        </w:tc>
        <w:tc>
          <w:tcPr>
            <w:tcW w:w="4962" w:type="dxa"/>
          </w:tcPr>
          <w:p w14:paraId="1FF30B64" w14:textId="599C1B15" w:rsidR="00CD421A" w:rsidRPr="007D563C" w:rsidRDefault="00C83E80" w:rsidP="00CD421A">
            <w:pPr>
              <w:rPr>
                <w:rFonts w:cstheme="minorHAnsi"/>
                <w:lang w:val="fr-CH"/>
              </w:rPr>
            </w:pPr>
            <w:r w:rsidRPr="00C83E80">
              <w:rPr>
                <w:rFonts w:cstheme="minorHAnsi"/>
                <w:lang w:val="fr-CH"/>
              </w:rPr>
              <w:t xml:space="preserve">Signature tierce personne </w:t>
            </w:r>
            <w:r>
              <w:rPr>
                <w:rFonts w:cstheme="minorHAnsi"/>
                <w:lang w:val="fr-CH"/>
              </w:rPr>
              <w:t>présente</w:t>
            </w:r>
            <w:r w:rsidR="00CD421A" w:rsidRPr="007D563C">
              <w:rPr>
                <w:rFonts w:cstheme="minorHAnsi"/>
                <w:lang w:val="fr-CH"/>
              </w:rPr>
              <w:br/>
            </w:r>
          </w:p>
          <w:p w14:paraId="4A08B193" w14:textId="67FD4AB1" w:rsidR="00B81FC0" w:rsidRPr="007D563C" w:rsidRDefault="008056E1" w:rsidP="00CD421A">
            <w:pPr>
              <w:rPr>
                <w:rFonts w:cstheme="minorHAnsi"/>
                <w:lang w:val="fr-CH"/>
              </w:rPr>
            </w:pPr>
            <w:r w:rsidRPr="008056E1">
              <w:rPr>
                <w:rFonts w:cstheme="minorHAnsi"/>
                <w:lang w:val="fr-CH"/>
              </w:rPr>
              <w:t xml:space="preserve">Nom en </w:t>
            </w:r>
            <w:r>
              <w:rPr>
                <w:rFonts w:cstheme="minorHAnsi"/>
                <w:lang w:val="fr-CH"/>
              </w:rPr>
              <w:t>majuscule</w:t>
            </w:r>
          </w:p>
        </w:tc>
      </w:tr>
    </w:tbl>
    <w:p w14:paraId="41933092" w14:textId="77777777" w:rsidR="00B81FC0" w:rsidRPr="007D563C" w:rsidRDefault="00B81FC0" w:rsidP="00B81FC0">
      <w:pPr>
        <w:rPr>
          <w:rFonts w:cstheme="minorHAnsi"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B81FC0" w:rsidRPr="007D563C" w14:paraId="15BF0789" w14:textId="77777777" w:rsidTr="00500CF6">
        <w:tc>
          <w:tcPr>
            <w:tcW w:w="9464" w:type="dxa"/>
            <w:tcBorders>
              <w:top w:val="single" w:sz="4" w:space="0" w:color="auto"/>
              <w:bottom w:val="nil"/>
            </w:tcBorders>
          </w:tcPr>
          <w:p w14:paraId="46BB2D20" w14:textId="5EA460BA" w:rsidR="00B81FC0" w:rsidRPr="007D563C" w:rsidRDefault="00DB5A4D" w:rsidP="00500CF6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Direction générale</w:t>
            </w:r>
          </w:p>
        </w:tc>
      </w:tr>
      <w:tr w:rsidR="00B81FC0" w:rsidRPr="007D563C" w14:paraId="2EDC648F" w14:textId="77777777" w:rsidTr="00500CF6">
        <w:tc>
          <w:tcPr>
            <w:tcW w:w="9464" w:type="dxa"/>
            <w:tcBorders>
              <w:top w:val="nil"/>
              <w:bottom w:val="single" w:sz="4" w:space="0" w:color="auto"/>
            </w:tcBorders>
          </w:tcPr>
          <w:p w14:paraId="5C90BD41" w14:textId="54C7CAB8" w:rsidR="00B81FC0" w:rsidRPr="007D563C" w:rsidRDefault="008056E1" w:rsidP="00500CF6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</w:t>
            </w:r>
            <w:r w:rsidR="00B81FC0" w:rsidRPr="007D563C">
              <w:rPr>
                <w:rFonts w:cstheme="minorHAnsi"/>
                <w:lang w:val="fr-CH"/>
              </w:rPr>
              <w:t>ommenta</w:t>
            </w:r>
            <w:r>
              <w:rPr>
                <w:rFonts w:cstheme="minorHAnsi"/>
                <w:lang w:val="fr-CH"/>
              </w:rPr>
              <w:t>ire</w:t>
            </w:r>
            <w:r w:rsidR="00C83E80">
              <w:rPr>
                <w:rFonts w:cstheme="minorHAnsi"/>
                <w:lang w:val="fr-CH"/>
              </w:rPr>
              <w:t xml:space="preserve"> </w:t>
            </w:r>
            <w:r w:rsidR="00B81FC0" w:rsidRPr="007D563C">
              <w:rPr>
                <w:rFonts w:cstheme="minorHAnsi"/>
                <w:lang w:val="fr-CH"/>
              </w:rPr>
              <w:t>:</w:t>
            </w:r>
          </w:p>
          <w:p w14:paraId="58DC1475" w14:textId="77777777" w:rsidR="00E7535E" w:rsidRPr="007D563C" w:rsidRDefault="00E7535E" w:rsidP="00500CF6">
            <w:pPr>
              <w:rPr>
                <w:rFonts w:cstheme="minorHAnsi"/>
                <w:lang w:val="fr-CH"/>
              </w:rPr>
            </w:pPr>
          </w:p>
          <w:p w14:paraId="0E09BA81" w14:textId="77777777" w:rsidR="00E7535E" w:rsidRPr="007D563C" w:rsidRDefault="00E7535E" w:rsidP="00500CF6">
            <w:pPr>
              <w:rPr>
                <w:rFonts w:cstheme="minorHAnsi"/>
                <w:lang w:val="fr-CH"/>
              </w:rPr>
            </w:pPr>
          </w:p>
          <w:p w14:paraId="26448CDB" w14:textId="5112C1CB" w:rsidR="00B81FC0" w:rsidRPr="007D563C" w:rsidRDefault="00B81FC0" w:rsidP="00500CF6">
            <w:pPr>
              <w:rPr>
                <w:rFonts w:cstheme="minorHAnsi"/>
                <w:lang w:val="fr-CH"/>
              </w:rPr>
            </w:pPr>
            <w:r w:rsidRPr="007D563C">
              <w:rPr>
                <w:rFonts w:cstheme="minorHAnsi"/>
                <w:lang w:val="fr-CH"/>
              </w:rPr>
              <w:t>Dat</w:t>
            </w:r>
            <w:r w:rsidR="008056E1">
              <w:rPr>
                <w:rFonts w:cstheme="minorHAnsi"/>
                <w:lang w:val="fr-CH"/>
              </w:rPr>
              <w:t>e</w:t>
            </w:r>
            <w:r w:rsidRPr="007D563C">
              <w:rPr>
                <w:rFonts w:cstheme="minorHAnsi"/>
                <w:lang w:val="fr-CH"/>
              </w:rPr>
              <w:t xml:space="preserve"> </w:t>
            </w:r>
            <w:r w:rsidR="008056E1">
              <w:rPr>
                <w:rFonts w:cstheme="minorHAnsi"/>
                <w:lang w:val="fr-CH"/>
              </w:rPr>
              <w:t>et signature </w:t>
            </w:r>
            <w:r w:rsidRPr="007D563C">
              <w:rPr>
                <w:rFonts w:cstheme="minorHAnsi"/>
                <w:lang w:val="fr-CH"/>
              </w:rPr>
              <w:t>:</w:t>
            </w:r>
          </w:p>
        </w:tc>
      </w:tr>
    </w:tbl>
    <w:p w14:paraId="580A81DD" w14:textId="3D855B98" w:rsidR="001B6190" w:rsidRPr="007D563C" w:rsidRDefault="001B6190" w:rsidP="00B81FC0">
      <w:pPr>
        <w:rPr>
          <w:sz w:val="16"/>
          <w:szCs w:val="16"/>
          <w:lang w:val="fr-CH"/>
        </w:rPr>
      </w:pPr>
      <w:r w:rsidRPr="007D563C">
        <w:rPr>
          <w:sz w:val="16"/>
          <w:szCs w:val="16"/>
          <w:lang w:val="fr-CH"/>
        </w:rPr>
        <w:t xml:space="preserve">Version </w:t>
      </w:r>
      <w:r w:rsidR="0098302E" w:rsidRPr="007D563C">
        <w:rPr>
          <w:sz w:val="16"/>
          <w:szCs w:val="16"/>
          <w:lang w:val="fr-CH"/>
        </w:rPr>
        <w:t>2021-11-05</w:t>
      </w:r>
    </w:p>
    <w:sectPr w:rsidR="001B6190" w:rsidRPr="007D563C" w:rsidSect="00E715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6" w:right="851" w:bottom="1134" w:left="1134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37AA75" w14:textId="77777777" w:rsidR="008E5849" w:rsidRDefault="008E5849" w:rsidP="00E177D4">
      <w:pPr>
        <w:spacing w:after="0"/>
      </w:pPr>
      <w:r>
        <w:separator/>
      </w:r>
    </w:p>
  </w:endnote>
  <w:endnote w:type="continuationSeparator" w:id="0">
    <w:p w14:paraId="2C9BB006" w14:textId="77777777" w:rsidR="008E5849" w:rsidRDefault="008E5849" w:rsidP="00E177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E926F" w14:textId="77777777" w:rsidR="00AE4BF7" w:rsidRDefault="00AE4BF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EF79D" w14:textId="0C3E0BB4" w:rsidR="009A2F57" w:rsidRDefault="00AE4BF7" w:rsidP="009A2F57">
    <w:pPr>
      <w:pStyle w:val="Pieddepage"/>
      <w:tabs>
        <w:tab w:val="clear" w:pos="4536"/>
        <w:tab w:val="clear" w:pos="9072"/>
      </w:tabs>
    </w:pPr>
    <w:r>
      <w:rPr>
        <w:noProof/>
        <w:lang w:eastAsia="de-CH"/>
      </w:rPr>
      <w:drawing>
        <wp:inline distT="0" distB="0" distL="0" distR="0" wp14:anchorId="4353AA98" wp14:editId="7BC45784">
          <wp:extent cx="4471517" cy="622348"/>
          <wp:effectExtent l="0" t="0" r="5715" b="635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MH_Bern_Fusszeile_180x20_RGB_Seite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027"/>
                  <a:stretch/>
                </pic:blipFill>
                <pic:spPr bwMode="auto">
                  <a:xfrm>
                    <a:off x="0" y="0"/>
                    <a:ext cx="4471175" cy="622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9A2F57">
      <w:ptab w:relativeTo="margin" w:alignment="right" w:leader="none"/>
    </w:r>
    <w:r w:rsidR="009A2F57" w:rsidRPr="000C32EC">
      <w:rPr>
        <w:position w:val="6"/>
      </w:rPr>
      <w:fldChar w:fldCharType="begin"/>
    </w:r>
    <w:r w:rsidR="009A2F57" w:rsidRPr="000C32EC">
      <w:rPr>
        <w:position w:val="6"/>
      </w:rPr>
      <w:instrText>PAGE  \* Arabic  \* MERGEFORMAT</w:instrText>
    </w:r>
    <w:r w:rsidR="009A2F57" w:rsidRPr="000C32EC">
      <w:rPr>
        <w:position w:val="6"/>
      </w:rPr>
      <w:fldChar w:fldCharType="separate"/>
    </w:r>
    <w:r w:rsidR="0087699F" w:rsidRPr="0087699F">
      <w:rPr>
        <w:noProof/>
        <w:position w:val="6"/>
        <w:lang w:val="de-DE"/>
      </w:rPr>
      <w:t>2</w:t>
    </w:r>
    <w:r w:rsidR="009A2F57" w:rsidRPr="000C32EC">
      <w:rPr>
        <w:position w:val="6"/>
      </w:rPr>
      <w:fldChar w:fldCharType="end"/>
    </w:r>
    <w:r w:rsidR="009A2F57" w:rsidRPr="000C32EC">
      <w:rPr>
        <w:position w:val="6"/>
        <w:lang w:val="de-DE"/>
      </w:rPr>
      <w:t>/</w:t>
    </w:r>
    <w:r w:rsidR="00122B40" w:rsidRPr="000C32EC">
      <w:rPr>
        <w:position w:val="6"/>
      </w:rPr>
      <w:fldChar w:fldCharType="begin"/>
    </w:r>
    <w:r w:rsidR="00122B40" w:rsidRPr="000C32EC">
      <w:rPr>
        <w:position w:val="6"/>
      </w:rPr>
      <w:instrText>NUMPAGES  \* Arabic  \* MERGEFORMAT</w:instrText>
    </w:r>
    <w:r w:rsidR="00122B40" w:rsidRPr="000C32EC">
      <w:rPr>
        <w:position w:val="6"/>
      </w:rPr>
      <w:fldChar w:fldCharType="separate"/>
    </w:r>
    <w:r w:rsidR="0087699F" w:rsidRPr="0087699F">
      <w:rPr>
        <w:noProof/>
        <w:position w:val="6"/>
        <w:lang w:val="de-DE"/>
      </w:rPr>
      <w:t>3</w:t>
    </w:r>
    <w:r w:rsidR="00122B40" w:rsidRPr="000C32EC">
      <w:rPr>
        <w:noProof/>
        <w:position w:val="6"/>
        <w:lang w:val="de-D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3105D" w14:textId="299E3B8C" w:rsidR="00AE4BF7" w:rsidRDefault="00AE4BF7" w:rsidP="00AE4BF7">
    <w:pPr>
      <w:pStyle w:val="Pieddepage"/>
    </w:pPr>
    <w:r>
      <w:rPr>
        <w:noProof/>
        <w:lang w:eastAsia="de-CH"/>
      </w:rPr>
      <w:drawing>
        <wp:inline distT="0" distB="0" distL="0" distR="0" wp14:anchorId="365F359D" wp14:editId="523047E4">
          <wp:extent cx="6299835" cy="622300"/>
          <wp:effectExtent l="0" t="0" r="5715" b="635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MH_Bern_Fusszeile_180x20_RGB_Seite1_d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9835" cy="622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5C529" w14:textId="77777777" w:rsidR="008E5849" w:rsidRDefault="008E5849" w:rsidP="00E177D4">
      <w:pPr>
        <w:spacing w:after="0"/>
      </w:pPr>
      <w:r>
        <w:separator/>
      </w:r>
    </w:p>
  </w:footnote>
  <w:footnote w:type="continuationSeparator" w:id="0">
    <w:p w14:paraId="1E3243CC" w14:textId="77777777" w:rsidR="008E5849" w:rsidRDefault="008E5849" w:rsidP="00E177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3E5C7" w14:textId="77777777" w:rsidR="00AE4BF7" w:rsidRDefault="00AE4BF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0562A" w14:textId="77777777" w:rsidR="00F45293" w:rsidRPr="00F45293" w:rsidRDefault="005E266E" w:rsidP="00F45293">
    <w:pPr>
      <w:pStyle w:val="TitelBetreff11pt"/>
      <w:rPr>
        <w:b w:val="0"/>
        <w:color w:val="7F7F7F" w:themeColor="text2" w:themeTint="80"/>
        <w:sz w:val="18"/>
        <w:szCs w:val="18"/>
      </w:rPr>
    </w:pPr>
    <w:r w:rsidRPr="007167AF">
      <w:rPr>
        <w:b w:val="0"/>
        <w:color w:val="7F7F7F" w:themeColor="text2" w:themeTint="80"/>
        <w:sz w:val="18"/>
        <w:szCs w:val="18"/>
      </w:rPr>
      <w:fldChar w:fldCharType="begin"/>
    </w:r>
    <w:r w:rsidRPr="007167AF">
      <w:rPr>
        <w:b w:val="0"/>
        <w:color w:val="7F7F7F" w:themeColor="text2" w:themeTint="80"/>
        <w:sz w:val="18"/>
        <w:szCs w:val="18"/>
      </w:rPr>
      <w:instrText xml:space="preserve"> REF  Betreff </w:instrText>
    </w:r>
    <w:r w:rsidR="00446AA6" w:rsidRPr="007167AF">
      <w:rPr>
        <w:b w:val="0"/>
        <w:color w:val="7F7F7F" w:themeColor="text2" w:themeTint="80"/>
        <w:sz w:val="18"/>
        <w:szCs w:val="18"/>
      </w:rPr>
      <w:instrText xml:space="preserve"> \* </w:instrText>
    </w:r>
    <w:r w:rsidR="0097452E" w:rsidRPr="007167AF">
      <w:rPr>
        <w:b w:val="0"/>
        <w:color w:val="7F7F7F" w:themeColor="text2" w:themeTint="80"/>
        <w:sz w:val="18"/>
        <w:szCs w:val="18"/>
      </w:rPr>
      <w:instrText>Char</w:instrText>
    </w:r>
    <w:r w:rsidR="00446AA6" w:rsidRPr="007167AF">
      <w:rPr>
        <w:b w:val="0"/>
        <w:color w:val="7F7F7F" w:themeColor="text2" w:themeTint="80"/>
        <w:sz w:val="18"/>
        <w:szCs w:val="18"/>
      </w:rPr>
      <w:instrText xml:space="preserve">FORMAT </w:instrText>
    </w:r>
    <w:r w:rsidR="00807896" w:rsidRPr="007167AF">
      <w:rPr>
        <w:b w:val="0"/>
        <w:color w:val="7F7F7F" w:themeColor="text2" w:themeTint="80"/>
        <w:sz w:val="18"/>
        <w:szCs w:val="18"/>
      </w:rPr>
      <w:instrText xml:space="preserve"> \* MERGEFORMAT </w:instrText>
    </w:r>
    <w:r w:rsidRPr="007167AF">
      <w:rPr>
        <w:b w:val="0"/>
        <w:color w:val="7F7F7F" w:themeColor="text2" w:themeTint="80"/>
        <w:sz w:val="18"/>
        <w:szCs w:val="18"/>
      </w:rPr>
      <w:fldChar w:fldCharType="separate"/>
    </w:r>
    <w:r w:rsidR="00F45293" w:rsidRPr="00F45293">
      <w:rPr>
        <w:b w:val="0"/>
        <w:color w:val="7F7F7F" w:themeColor="text2" w:themeTint="80"/>
        <w:sz w:val="18"/>
        <w:szCs w:val="18"/>
      </w:rPr>
      <w:t>Jahreszwischengespräch [Jahr]</w:t>
    </w:r>
  </w:p>
  <w:p w14:paraId="6EDD7326" w14:textId="77777777" w:rsidR="00EB17C6" w:rsidRPr="007167AF" w:rsidRDefault="005E266E" w:rsidP="0001099E">
    <w:pPr>
      <w:pStyle w:val="TitelBetreff11pt"/>
      <w:rPr>
        <w:color w:val="7F7F7F" w:themeColor="text2" w:themeTint="80"/>
      </w:rPr>
    </w:pPr>
    <w:r w:rsidRPr="007167AF">
      <w:rPr>
        <w:color w:val="7F7F7F" w:themeColor="text2" w:themeTint="80"/>
        <w:szCs w:val="18"/>
      </w:rPr>
      <w:fldChar w:fldCharType="end"/>
    </w:r>
    <w:r w:rsidR="00B84C66">
      <w:rPr>
        <w:color w:val="7F7F7F" w:themeColor="text2" w:themeTint="80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FMHTabelleohneRahmenlinien"/>
      <w:tblW w:w="5000" w:type="pct"/>
      <w:tblLook w:val="04A0" w:firstRow="1" w:lastRow="0" w:firstColumn="1" w:lastColumn="0" w:noHBand="0" w:noVBand="1"/>
    </w:tblPr>
    <w:tblGrid>
      <w:gridCol w:w="4962"/>
      <w:gridCol w:w="4959"/>
    </w:tblGrid>
    <w:tr w:rsidR="00C700B7" w14:paraId="6DEA5B4E" w14:textId="77777777" w:rsidTr="00766E67">
      <w:trPr>
        <w:trHeight w:hRule="exact" w:val="1135"/>
      </w:trPr>
      <w:tc>
        <w:tcPr>
          <w:tcW w:w="4962" w:type="dxa"/>
        </w:tcPr>
        <w:p w14:paraId="72003832" w14:textId="37CFDFDD" w:rsidR="00C700B7" w:rsidRDefault="00AE4BF7" w:rsidP="0095530B">
          <w:pPr>
            <w:pStyle w:val="En-tte"/>
            <w:tabs>
              <w:tab w:val="clear" w:pos="9072"/>
            </w:tabs>
          </w:pPr>
          <w:r>
            <w:rPr>
              <w:noProof/>
              <w:lang w:eastAsia="de-CH"/>
            </w:rPr>
            <w:drawing>
              <wp:anchor distT="0" distB="0" distL="114300" distR="114300" simplePos="0" relativeHeight="251659264" behindDoc="0" locked="0" layoutInCell="1" allowOverlap="1" wp14:anchorId="3CCBE432" wp14:editId="600F404F">
                <wp:simplePos x="0" y="0"/>
                <wp:positionH relativeFrom="column">
                  <wp:posOffset>-308008</wp:posOffset>
                </wp:positionH>
                <wp:positionV relativeFrom="paragraph">
                  <wp:posOffset>4445</wp:posOffset>
                </wp:positionV>
                <wp:extent cx="1461600" cy="698400"/>
                <wp:effectExtent l="0" t="0" r="5715" b="6985"/>
                <wp:wrapNone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FMH_RGB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698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59" w:type="dxa"/>
        </w:tcPr>
        <w:p w14:paraId="5F98C0EA" w14:textId="1330BC1E" w:rsidR="00C700B7" w:rsidRDefault="00AE4BF7" w:rsidP="00766E67">
          <w:pPr>
            <w:pStyle w:val="En-tte"/>
            <w:tabs>
              <w:tab w:val="clear" w:pos="4536"/>
              <w:tab w:val="clear" w:pos="9072"/>
            </w:tabs>
            <w:jc w:val="right"/>
          </w:pPr>
          <w:r>
            <w:rPr>
              <w:noProof/>
              <w:lang w:eastAsia="de-CH"/>
            </w:rPr>
            <w:drawing>
              <wp:anchor distT="0" distB="0" distL="114300" distR="114300" simplePos="0" relativeHeight="251660288" behindDoc="0" locked="0" layoutInCell="1" allowOverlap="1" wp14:anchorId="3EDA4234" wp14:editId="05A35FE0">
                <wp:simplePos x="0" y="0"/>
                <wp:positionH relativeFrom="column">
                  <wp:posOffset>1567815</wp:posOffset>
                </wp:positionH>
                <wp:positionV relativeFrom="paragraph">
                  <wp:posOffset>66</wp:posOffset>
                </wp:positionV>
                <wp:extent cx="1575435" cy="655320"/>
                <wp:effectExtent l="0" t="0" r="5715" b="0"/>
                <wp:wrapThrough wrapText="bothSides">
                  <wp:wrapPolygon edited="0">
                    <wp:start x="0" y="0"/>
                    <wp:lineTo x="0" y="20721"/>
                    <wp:lineTo x="21417" y="20721"/>
                    <wp:lineTo x="21417" y="0"/>
                    <wp:lineTo x="0" y="0"/>
                  </wp:wrapPolygon>
                </wp:wrapThrough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SIWF-ISFM_FMH_4f_CMYK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5435" cy="655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0D78CA02" w14:textId="7AA125B6" w:rsidR="0098302E" w:rsidRPr="0098302E" w:rsidRDefault="0098302E" w:rsidP="0098302E">
          <w:pPr>
            <w:tabs>
              <w:tab w:val="left" w:pos="3018"/>
            </w:tabs>
            <w:rPr>
              <w:b/>
            </w:rPr>
          </w:pPr>
          <w:r>
            <w:tab/>
          </w:r>
        </w:p>
      </w:tc>
    </w:tr>
  </w:tbl>
  <w:p w14:paraId="52BDC276" w14:textId="77777777" w:rsidR="00A74D09" w:rsidRDefault="00A74D09" w:rsidP="00766E67">
    <w:pPr>
      <w:pStyle w:val="En-tte"/>
      <w:spacing w:after="56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B596E9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2CE63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83346C"/>
    <w:multiLevelType w:val="multilevel"/>
    <w:tmpl w:val="681EBA0C"/>
    <w:lvl w:ilvl="0">
      <w:start w:val="1"/>
      <w:numFmt w:val="bullet"/>
      <w:pStyle w:val="Aufzhlungszeichenfr1Ebene"/>
      <w:lvlText w:val=""/>
      <w:lvlJc w:val="left"/>
      <w:pPr>
        <w:ind w:left="567" w:hanging="283"/>
      </w:pPr>
      <w:rPr>
        <w:rFonts w:ascii="Symbol" w:hAnsi="Symbol" w:hint="default"/>
        <w:color w:val="000000" w:themeColor="text2"/>
        <w:u w:color="3C5587" w:themeColor="accent1"/>
      </w:rPr>
    </w:lvl>
    <w:lvl w:ilvl="1">
      <w:start w:val="1"/>
      <w:numFmt w:val="bullet"/>
      <w:pStyle w:val="Listepuces2"/>
      <w:lvlText w:val=""/>
      <w:lvlJc w:val="left"/>
      <w:pPr>
        <w:ind w:left="851" w:hanging="283"/>
      </w:pPr>
      <w:rPr>
        <w:rFonts w:ascii="Symbol" w:hAnsi="Symbol" w:hint="default"/>
        <w:sz w:val="18"/>
      </w:rPr>
    </w:lvl>
    <w:lvl w:ilvl="2">
      <w:start w:val="1"/>
      <w:numFmt w:val="bullet"/>
      <w:pStyle w:val="Listepuces3"/>
      <w:lvlText w:val="-"/>
      <w:lvlJc w:val="left"/>
      <w:pPr>
        <w:ind w:left="1135" w:hanging="283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3" w15:restartNumberingAfterBreak="0">
    <w:nsid w:val="0AB039D2"/>
    <w:multiLevelType w:val="multilevel"/>
    <w:tmpl w:val="ECB457C4"/>
    <w:numStyleLink w:val="FMHNummerierunggegliedertauf3EbenenAltN"/>
  </w:abstractNum>
  <w:abstractNum w:abstractNumId="4" w15:restartNumberingAfterBreak="0">
    <w:nsid w:val="0FEB586A"/>
    <w:multiLevelType w:val="multilevel"/>
    <w:tmpl w:val="ECB457C4"/>
    <w:numStyleLink w:val="FMHNummerierunggegliedertauf3EbenenAltN"/>
  </w:abstractNum>
  <w:abstractNum w:abstractNumId="5" w15:restartNumberingAfterBreak="0">
    <w:nsid w:val="100C54F9"/>
    <w:multiLevelType w:val="hybridMultilevel"/>
    <w:tmpl w:val="565A2816"/>
    <w:lvl w:ilvl="0" w:tplc="2DEE8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2"/>
        <w:u w:color="3C5587" w:themeColor="accent1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06E02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69F1550"/>
    <w:multiLevelType w:val="multilevel"/>
    <w:tmpl w:val="ECB457C4"/>
    <w:numStyleLink w:val="FMHNummerierunggegliedertauf3EbenenAltN"/>
  </w:abstractNum>
  <w:abstractNum w:abstractNumId="8" w15:restartNumberingAfterBreak="0">
    <w:nsid w:val="16C36B9C"/>
    <w:multiLevelType w:val="multilevel"/>
    <w:tmpl w:val="ECB457C4"/>
    <w:styleLink w:val="FMHNummerierunggegliedertauf3EbenenAltN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5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BBD625C"/>
    <w:multiLevelType w:val="hybridMultilevel"/>
    <w:tmpl w:val="36D29D7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B0AD5"/>
    <w:multiLevelType w:val="multilevel"/>
    <w:tmpl w:val="10D4E386"/>
    <w:lvl w:ilvl="0">
      <w:start w:val="1"/>
      <w:numFmt w:val="decimal"/>
      <w:pStyle w:val="Nummerierungfr1Ebene"/>
      <w:lvlText w:val="%1."/>
      <w:lvlJc w:val="left"/>
      <w:pPr>
        <w:ind w:left="425" w:hanging="28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709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993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277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561" w:hanging="28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845" w:hanging="28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2129" w:hanging="28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413" w:hanging="28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697" w:hanging="283"/>
      </w:pPr>
      <w:rPr>
        <w:rFonts w:hint="default"/>
      </w:rPr>
    </w:lvl>
  </w:abstractNum>
  <w:abstractNum w:abstractNumId="11" w15:restartNumberingAfterBreak="0">
    <w:nsid w:val="26997A68"/>
    <w:multiLevelType w:val="hybridMultilevel"/>
    <w:tmpl w:val="7FC63134"/>
    <w:lvl w:ilvl="0" w:tplc="DE9C9144">
      <w:start w:val="1"/>
      <w:numFmt w:val="upperLetter"/>
      <w:pStyle w:val="ABCAufzhlungfr1Ebene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32358"/>
    <w:multiLevelType w:val="multilevel"/>
    <w:tmpl w:val="1BD664B2"/>
    <w:lvl w:ilvl="0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  <w:color w:val="000000" w:themeColor="text2"/>
        <w:u w:color="3C5587" w:themeColor="accent1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  <w:sz w:val="18"/>
      </w:rPr>
    </w:lvl>
    <w:lvl w:ilvl="2">
      <w:start w:val="1"/>
      <w:numFmt w:val="bullet"/>
      <w:lvlText w:val="-"/>
      <w:lvlJc w:val="left"/>
      <w:pPr>
        <w:ind w:left="1135" w:hanging="283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13" w15:restartNumberingAfterBreak="0">
    <w:nsid w:val="3C5E3270"/>
    <w:multiLevelType w:val="hybridMultilevel"/>
    <w:tmpl w:val="EF0C5934"/>
    <w:lvl w:ilvl="0" w:tplc="A0C4F8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01348"/>
    <w:multiLevelType w:val="multilevel"/>
    <w:tmpl w:val="CD76AC76"/>
    <w:styleLink w:val="FMHAufzhlunggegliedertauf3EbenenAltA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07D4C3A"/>
    <w:multiLevelType w:val="multilevel"/>
    <w:tmpl w:val="0807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2171E04"/>
    <w:multiLevelType w:val="multilevel"/>
    <w:tmpl w:val="3A5AECB8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4E7F3241"/>
    <w:multiLevelType w:val="multilevel"/>
    <w:tmpl w:val="CD76AC76"/>
    <w:numStyleLink w:val="FMHAufzhlunggegliedertauf3EbenenAltA"/>
  </w:abstractNum>
  <w:abstractNum w:abstractNumId="18" w15:restartNumberingAfterBreak="0">
    <w:nsid w:val="577610C0"/>
    <w:multiLevelType w:val="multilevel"/>
    <w:tmpl w:val="ECB457C4"/>
    <w:numStyleLink w:val="FMHNummerierunggegliedertauf3EbenenAltN"/>
  </w:abstractNum>
  <w:abstractNum w:abstractNumId="19" w15:restartNumberingAfterBreak="0">
    <w:nsid w:val="59F0050C"/>
    <w:multiLevelType w:val="hybridMultilevel"/>
    <w:tmpl w:val="9CC4B884"/>
    <w:lvl w:ilvl="0" w:tplc="3F3A1AD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427FC0"/>
    <w:multiLevelType w:val="multilevel"/>
    <w:tmpl w:val="CD76AC76"/>
    <w:numStyleLink w:val="FMHAufzhlunggegliedertauf3EbenenAltA"/>
  </w:abstractNum>
  <w:abstractNum w:abstractNumId="21" w15:restartNumberingAfterBreak="0">
    <w:nsid w:val="669949F2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2712E5C"/>
    <w:multiLevelType w:val="multilevel"/>
    <w:tmpl w:val="ECB457C4"/>
    <w:numStyleLink w:val="FMHNummerierunggegliedertauf3EbenenAltN"/>
  </w:abstractNum>
  <w:abstractNum w:abstractNumId="23" w15:restartNumberingAfterBreak="0">
    <w:nsid w:val="7458158A"/>
    <w:multiLevelType w:val="hybridMultilevel"/>
    <w:tmpl w:val="1B46B0C8"/>
    <w:lvl w:ilvl="0" w:tplc="D942610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85279"/>
    <w:multiLevelType w:val="hybridMultilevel"/>
    <w:tmpl w:val="49FE26E6"/>
    <w:lvl w:ilvl="0" w:tplc="08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6"/>
  </w:num>
  <w:num w:numId="4">
    <w:abstractNumId w:val="6"/>
  </w:num>
  <w:num w:numId="5">
    <w:abstractNumId w:val="16"/>
  </w:num>
  <w:num w:numId="6">
    <w:abstractNumId w:val="21"/>
  </w:num>
  <w:num w:numId="7">
    <w:abstractNumId w:val="8"/>
  </w:num>
  <w:num w:numId="8">
    <w:abstractNumId w:val="3"/>
  </w:num>
  <w:num w:numId="9">
    <w:abstractNumId w:val="22"/>
  </w:num>
  <w:num w:numId="10">
    <w:abstractNumId w:val="18"/>
  </w:num>
  <w:num w:numId="11">
    <w:abstractNumId w:val="4"/>
  </w:num>
  <w:num w:numId="12">
    <w:abstractNumId w:val="7"/>
  </w:num>
  <w:num w:numId="13">
    <w:abstractNumId w:val="15"/>
  </w:num>
  <w:num w:numId="14">
    <w:abstractNumId w:val="14"/>
  </w:num>
  <w:num w:numId="15">
    <w:abstractNumId w:val="20"/>
  </w:num>
  <w:num w:numId="16">
    <w:abstractNumId w:val="17"/>
  </w:num>
  <w:num w:numId="17">
    <w:abstractNumId w:val="11"/>
  </w:num>
  <w:num w:numId="18">
    <w:abstractNumId w:val="2"/>
  </w:num>
  <w:num w:numId="19">
    <w:abstractNumId w:val="1"/>
  </w:num>
  <w:num w:numId="20">
    <w:abstractNumId w:val="2"/>
  </w:num>
  <w:num w:numId="21">
    <w:abstractNumId w:val="0"/>
  </w:num>
  <w:num w:numId="22">
    <w:abstractNumId w:val="2"/>
  </w:num>
  <w:num w:numId="23">
    <w:abstractNumId w:val="14"/>
  </w:num>
  <w:num w:numId="24">
    <w:abstractNumId w:val="8"/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4"/>
  </w:num>
  <w:num w:numId="29">
    <w:abstractNumId w:val="12"/>
  </w:num>
  <w:num w:numId="30">
    <w:abstractNumId w:val="9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activeWritingStyle w:appName="MSWord" w:lang="de-CH" w:vendorID="64" w:dllVersion="6" w:nlCheck="1" w:checkStyle="0"/>
  <w:activeWritingStyle w:appName="MSWord" w:lang="de-DE" w:vendorID="64" w:dllVersion="6" w:nlCheck="1" w:checkStyle="0"/>
  <w:activeWritingStyle w:appName="MSWord" w:lang="de-CH" w:vendorID="64" w:dllVersion="0" w:nlCheck="1" w:checkStyle="0"/>
  <w:activeWritingStyle w:appName="MSWord" w:lang="de-DE" w:vendorID="64" w:dllVersion="0" w:nlCheck="1" w:checkStyle="0"/>
  <w:activeWritingStyle w:appName="MSWord" w:lang="fr-CH" w:vendorID="64" w:dllVersion="0" w:nlCheck="1" w:checkStyle="0"/>
  <w:proofState w:spelling="clean" w:grammar="clean"/>
  <w:attachedTemplate r:id="rId1"/>
  <w:trackRevision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ABE"/>
    <w:rsid w:val="00003A12"/>
    <w:rsid w:val="0001099E"/>
    <w:rsid w:val="00022752"/>
    <w:rsid w:val="00030196"/>
    <w:rsid w:val="000336C2"/>
    <w:rsid w:val="00047ABE"/>
    <w:rsid w:val="00071CA5"/>
    <w:rsid w:val="00093E82"/>
    <w:rsid w:val="000972CC"/>
    <w:rsid w:val="000C32EC"/>
    <w:rsid w:val="000D20CD"/>
    <w:rsid w:val="000E24AD"/>
    <w:rsid w:val="000F5BDC"/>
    <w:rsid w:val="00107B3C"/>
    <w:rsid w:val="00122B40"/>
    <w:rsid w:val="0012615E"/>
    <w:rsid w:val="001465F5"/>
    <w:rsid w:val="00162E97"/>
    <w:rsid w:val="001669A0"/>
    <w:rsid w:val="00193D2D"/>
    <w:rsid w:val="00194BA2"/>
    <w:rsid w:val="001B6190"/>
    <w:rsid w:val="001D604C"/>
    <w:rsid w:val="001E3577"/>
    <w:rsid w:val="0023116D"/>
    <w:rsid w:val="00233309"/>
    <w:rsid w:val="00245BC0"/>
    <w:rsid w:val="00253F0B"/>
    <w:rsid w:val="002A1A96"/>
    <w:rsid w:val="00321F80"/>
    <w:rsid w:val="00346DD4"/>
    <w:rsid w:val="003634B1"/>
    <w:rsid w:val="00365CA6"/>
    <w:rsid w:val="003715EF"/>
    <w:rsid w:val="003A34FC"/>
    <w:rsid w:val="003C4327"/>
    <w:rsid w:val="003C4580"/>
    <w:rsid w:val="003C71B6"/>
    <w:rsid w:val="00426D74"/>
    <w:rsid w:val="00446AA6"/>
    <w:rsid w:val="0045082F"/>
    <w:rsid w:val="00477676"/>
    <w:rsid w:val="004821AF"/>
    <w:rsid w:val="00492367"/>
    <w:rsid w:val="004B6FEF"/>
    <w:rsid w:val="004C1275"/>
    <w:rsid w:val="004C62DD"/>
    <w:rsid w:val="004D2768"/>
    <w:rsid w:val="004E2CE6"/>
    <w:rsid w:val="004E5750"/>
    <w:rsid w:val="004E6C12"/>
    <w:rsid w:val="004F214C"/>
    <w:rsid w:val="005057FB"/>
    <w:rsid w:val="005062E4"/>
    <w:rsid w:val="00557A62"/>
    <w:rsid w:val="005705AD"/>
    <w:rsid w:val="00596976"/>
    <w:rsid w:val="005A1AAE"/>
    <w:rsid w:val="005C1528"/>
    <w:rsid w:val="005D3580"/>
    <w:rsid w:val="005E266E"/>
    <w:rsid w:val="0060274F"/>
    <w:rsid w:val="00605ADF"/>
    <w:rsid w:val="00664203"/>
    <w:rsid w:val="006861FF"/>
    <w:rsid w:val="006A42ED"/>
    <w:rsid w:val="006E5755"/>
    <w:rsid w:val="007050EE"/>
    <w:rsid w:val="007105E4"/>
    <w:rsid w:val="00713927"/>
    <w:rsid w:val="007167AF"/>
    <w:rsid w:val="00730256"/>
    <w:rsid w:val="00754EBB"/>
    <w:rsid w:val="00766E67"/>
    <w:rsid w:val="0077171B"/>
    <w:rsid w:val="007B12E5"/>
    <w:rsid w:val="007C7BB7"/>
    <w:rsid w:val="007D563C"/>
    <w:rsid w:val="007E40C2"/>
    <w:rsid w:val="007F2549"/>
    <w:rsid w:val="008002F9"/>
    <w:rsid w:val="008056E1"/>
    <w:rsid w:val="00807896"/>
    <w:rsid w:val="00866DF3"/>
    <w:rsid w:val="0087699F"/>
    <w:rsid w:val="008A5585"/>
    <w:rsid w:val="008A7E7B"/>
    <w:rsid w:val="008B5C30"/>
    <w:rsid w:val="008E383D"/>
    <w:rsid w:val="008E5849"/>
    <w:rsid w:val="008E61BA"/>
    <w:rsid w:val="008F17CA"/>
    <w:rsid w:val="00903B50"/>
    <w:rsid w:val="00937194"/>
    <w:rsid w:val="00937CDB"/>
    <w:rsid w:val="00952097"/>
    <w:rsid w:val="0097452E"/>
    <w:rsid w:val="0098302E"/>
    <w:rsid w:val="009A2F57"/>
    <w:rsid w:val="009B0649"/>
    <w:rsid w:val="009B4ECD"/>
    <w:rsid w:val="009F62EC"/>
    <w:rsid w:val="00A309DE"/>
    <w:rsid w:val="00A354DB"/>
    <w:rsid w:val="00A56EB6"/>
    <w:rsid w:val="00A74D09"/>
    <w:rsid w:val="00AA4124"/>
    <w:rsid w:val="00AA5215"/>
    <w:rsid w:val="00AC64CD"/>
    <w:rsid w:val="00AD27E8"/>
    <w:rsid w:val="00AE4BF7"/>
    <w:rsid w:val="00B1452C"/>
    <w:rsid w:val="00B14E43"/>
    <w:rsid w:val="00B217A1"/>
    <w:rsid w:val="00B23419"/>
    <w:rsid w:val="00B3717C"/>
    <w:rsid w:val="00B66B2C"/>
    <w:rsid w:val="00B72EDF"/>
    <w:rsid w:val="00B81FC0"/>
    <w:rsid w:val="00B8417F"/>
    <w:rsid w:val="00B84C66"/>
    <w:rsid w:val="00B92502"/>
    <w:rsid w:val="00BB4058"/>
    <w:rsid w:val="00BE607B"/>
    <w:rsid w:val="00C062A5"/>
    <w:rsid w:val="00C12106"/>
    <w:rsid w:val="00C56249"/>
    <w:rsid w:val="00C57EA3"/>
    <w:rsid w:val="00C700B7"/>
    <w:rsid w:val="00C83E80"/>
    <w:rsid w:val="00C84483"/>
    <w:rsid w:val="00CA7C8D"/>
    <w:rsid w:val="00CD421A"/>
    <w:rsid w:val="00CD79C8"/>
    <w:rsid w:val="00CD7BFA"/>
    <w:rsid w:val="00CE0E41"/>
    <w:rsid w:val="00CF002A"/>
    <w:rsid w:val="00D114D2"/>
    <w:rsid w:val="00D56590"/>
    <w:rsid w:val="00D9629A"/>
    <w:rsid w:val="00DB5A4D"/>
    <w:rsid w:val="00DE35B9"/>
    <w:rsid w:val="00E15B3A"/>
    <w:rsid w:val="00E177D4"/>
    <w:rsid w:val="00E71129"/>
    <w:rsid w:val="00E7154C"/>
    <w:rsid w:val="00E7535E"/>
    <w:rsid w:val="00E91896"/>
    <w:rsid w:val="00EA04F6"/>
    <w:rsid w:val="00EB17C6"/>
    <w:rsid w:val="00EC51F6"/>
    <w:rsid w:val="00EF1F3F"/>
    <w:rsid w:val="00F45293"/>
    <w:rsid w:val="00FC3011"/>
    <w:rsid w:val="00FE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6706DEB"/>
  <w15:docId w15:val="{6E58D309-764C-469F-A032-9D7FAEF72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7D4"/>
  </w:style>
  <w:style w:type="paragraph" w:styleId="Titre1">
    <w:name w:val="heading 1"/>
    <w:basedOn w:val="Normal"/>
    <w:next w:val="Normal"/>
    <w:link w:val="Titre1Car"/>
    <w:uiPriority w:val="9"/>
    <w:qFormat/>
    <w:rsid w:val="004D2768"/>
    <w:pPr>
      <w:keepNext/>
      <w:keepLines/>
      <w:numPr>
        <w:numId w:val="5"/>
      </w:numPr>
      <w:spacing w:before="120" w:after="6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CE0E41"/>
    <w:pPr>
      <w:keepNext/>
      <w:keepLines/>
      <w:numPr>
        <w:ilvl w:val="1"/>
        <w:numId w:val="5"/>
      </w:numPr>
      <w:spacing w:before="120" w:after="6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qFormat/>
    <w:rsid w:val="004D2768"/>
    <w:pPr>
      <w:keepNext/>
      <w:keepLines/>
      <w:numPr>
        <w:ilvl w:val="2"/>
        <w:numId w:val="5"/>
      </w:numPr>
      <w:spacing w:before="120" w:after="6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qFormat/>
    <w:rsid w:val="00321F80"/>
    <w:pPr>
      <w:keepNext/>
      <w:keepLines/>
      <w:spacing w:before="120" w:after="6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Titre5">
    <w:name w:val="heading 5"/>
    <w:basedOn w:val="Normal"/>
    <w:next w:val="Normal"/>
    <w:link w:val="Titre5Car"/>
    <w:uiPriority w:val="9"/>
    <w:semiHidden/>
    <w:qFormat/>
    <w:rsid w:val="004D2768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1E2A4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qFormat/>
    <w:rsid w:val="004D2768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E2A4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qFormat/>
    <w:rsid w:val="004D2768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5B79B6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qFormat/>
    <w:rsid w:val="004D2768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5B79B6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qFormat/>
    <w:rsid w:val="004D2768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5B79B6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3C4580"/>
    <w:pPr>
      <w:spacing w:after="0"/>
    </w:pPr>
  </w:style>
  <w:style w:type="paragraph" w:customStyle="1" w:styleId="TitelBetreff11pt">
    <w:name w:val="Titel Betreff 11pt"/>
    <w:basedOn w:val="Normal"/>
    <w:uiPriority w:val="3"/>
    <w:qFormat/>
    <w:rsid w:val="003C4580"/>
    <w:pPr>
      <w:spacing w:before="120" w:after="60"/>
    </w:pPr>
    <w:rPr>
      <w:b/>
    </w:rPr>
  </w:style>
  <w:style w:type="paragraph" w:styleId="Titre">
    <w:name w:val="Title"/>
    <w:basedOn w:val="Normal"/>
    <w:next w:val="Normal"/>
    <w:link w:val="TitreCar"/>
    <w:uiPriority w:val="4"/>
    <w:qFormat/>
    <w:rsid w:val="00B81FC0"/>
    <w:pPr>
      <w:spacing w:before="120" w:after="60"/>
      <w:contextualSpacing/>
    </w:pPr>
    <w:rPr>
      <w:rFonts w:asciiTheme="majorHAnsi" w:eastAsiaTheme="majorEastAsia" w:hAnsiTheme="majorHAnsi" w:cstheme="majorBidi"/>
      <w:b/>
      <w:color w:val="000000" w:themeColor="text2" w:themeShade="BF"/>
      <w:kern w:val="28"/>
      <w:sz w:val="32"/>
      <w:szCs w:val="52"/>
    </w:rPr>
  </w:style>
  <w:style w:type="character" w:customStyle="1" w:styleId="TitreCar">
    <w:name w:val="Titre Car"/>
    <w:basedOn w:val="Policepardfaut"/>
    <w:link w:val="Titre"/>
    <w:uiPriority w:val="4"/>
    <w:rsid w:val="00B81FC0"/>
    <w:rPr>
      <w:rFonts w:asciiTheme="majorHAnsi" w:eastAsiaTheme="majorEastAsia" w:hAnsiTheme="majorHAnsi" w:cstheme="majorBidi"/>
      <w:b/>
      <w:color w:val="000000" w:themeColor="text2" w:themeShade="BF"/>
      <w:kern w:val="28"/>
      <w:sz w:val="32"/>
      <w:szCs w:val="52"/>
    </w:rPr>
  </w:style>
  <w:style w:type="paragraph" w:styleId="Sous-titre">
    <w:name w:val="Subtitle"/>
    <w:basedOn w:val="Normal"/>
    <w:next w:val="Normal"/>
    <w:link w:val="Sous-titreCar"/>
    <w:uiPriority w:val="5"/>
    <w:qFormat/>
    <w:rsid w:val="00D9629A"/>
    <w:pPr>
      <w:numPr>
        <w:ilvl w:val="1"/>
      </w:numPr>
      <w:spacing w:before="120" w:after="60"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Sous-titreCar">
    <w:name w:val="Sous-titre Car"/>
    <w:basedOn w:val="Policepardfaut"/>
    <w:link w:val="Sous-titre"/>
    <w:uiPriority w:val="5"/>
    <w:rsid w:val="00D9629A"/>
    <w:rPr>
      <w:rFonts w:asciiTheme="majorHAnsi" w:eastAsiaTheme="majorEastAsia" w:hAnsiTheme="majorHAnsi" w:cstheme="majorBidi"/>
      <w:b/>
      <w:iCs/>
      <w:sz w:val="28"/>
      <w:szCs w:val="24"/>
    </w:rPr>
  </w:style>
  <w:style w:type="paragraph" w:customStyle="1" w:styleId="Aufzhlungszeichenfr1Ebene">
    <w:name w:val="Aufzählungszeichen  für 1 Ebene"/>
    <w:basedOn w:val="Normal"/>
    <w:uiPriority w:val="2"/>
    <w:qFormat/>
    <w:rsid w:val="00C700B7"/>
    <w:pPr>
      <w:numPr>
        <w:numId w:val="22"/>
      </w:numPr>
      <w:ind w:left="426" w:hanging="284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4D276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CE0E41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321F80"/>
    <w:rPr>
      <w:rFonts w:asciiTheme="majorHAnsi" w:eastAsiaTheme="majorEastAsia" w:hAnsiTheme="majorHAnsi" w:cstheme="majorBidi"/>
      <w:b/>
      <w:bCs/>
    </w:rPr>
  </w:style>
  <w:style w:type="character" w:customStyle="1" w:styleId="Titre4Car">
    <w:name w:val="Titre 4 Car"/>
    <w:basedOn w:val="Policepardfaut"/>
    <w:link w:val="Titre4"/>
    <w:uiPriority w:val="9"/>
    <w:rsid w:val="00321F80"/>
    <w:rPr>
      <w:rFonts w:asciiTheme="majorHAnsi" w:eastAsiaTheme="majorEastAsia" w:hAnsiTheme="majorHAnsi" w:cstheme="majorBidi"/>
      <w:b/>
      <w:bCs/>
      <w:iCs/>
    </w:rPr>
  </w:style>
  <w:style w:type="character" w:customStyle="1" w:styleId="Titre5Car">
    <w:name w:val="Titre 5 Car"/>
    <w:basedOn w:val="Policepardfaut"/>
    <w:link w:val="Titre5"/>
    <w:uiPriority w:val="9"/>
    <w:semiHidden/>
    <w:rsid w:val="00321F80"/>
    <w:rPr>
      <w:rFonts w:asciiTheme="majorHAnsi" w:eastAsiaTheme="majorEastAsia" w:hAnsiTheme="majorHAnsi" w:cstheme="majorBidi"/>
      <w:color w:val="1E2A43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321F80"/>
    <w:rPr>
      <w:rFonts w:asciiTheme="majorHAnsi" w:eastAsiaTheme="majorEastAsia" w:hAnsiTheme="majorHAnsi" w:cstheme="majorBidi"/>
      <w:i/>
      <w:iCs/>
      <w:color w:val="1E2A43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321F80"/>
    <w:rPr>
      <w:rFonts w:asciiTheme="majorHAnsi" w:eastAsiaTheme="majorEastAsia" w:hAnsiTheme="majorHAnsi" w:cstheme="majorBidi"/>
      <w:i/>
      <w:iCs/>
      <w:color w:val="5B79B6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321F80"/>
    <w:rPr>
      <w:rFonts w:asciiTheme="majorHAnsi" w:eastAsiaTheme="majorEastAsia" w:hAnsiTheme="majorHAnsi" w:cstheme="majorBidi"/>
      <w:color w:val="5B79B6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321F80"/>
    <w:rPr>
      <w:rFonts w:asciiTheme="majorHAnsi" w:eastAsiaTheme="majorEastAsia" w:hAnsiTheme="majorHAnsi" w:cstheme="majorBidi"/>
      <w:i/>
      <w:iCs/>
      <w:color w:val="5B79B6" w:themeColor="text1" w:themeTint="BF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4D2768"/>
    <w:pPr>
      <w:contextualSpacing/>
    </w:pPr>
  </w:style>
  <w:style w:type="table" w:styleId="Grilledutableau">
    <w:name w:val="Table Grid"/>
    <w:basedOn w:val="TableauNormal"/>
    <w:uiPriority w:val="59"/>
    <w:rsid w:val="00A56EB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MHTabelleohneRahmenlinien">
    <w:name w:val="FMH Tabelle ohne Rahmenlinien"/>
    <w:basedOn w:val="TableauNormal"/>
    <w:uiPriority w:val="99"/>
    <w:rsid w:val="00A56EB6"/>
    <w:pPr>
      <w:spacing w:after="0"/>
    </w:pPr>
    <w:tblPr>
      <w:tblCellMar>
        <w:left w:w="0" w:type="dxa"/>
        <w:right w:w="0" w:type="dxa"/>
      </w:tblCellMar>
    </w:tblPr>
  </w:style>
  <w:style w:type="table" w:customStyle="1" w:styleId="FMHRahmenlinienblau">
    <w:name w:val="FMH Rahmenlinien blau"/>
    <w:basedOn w:val="TableauNormal"/>
    <w:uiPriority w:val="99"/>
    <w:rsid w:val="00A56EB6"/>
    <w:pPr>
      <w:spacing w:after="0"/>
    </w:pPr>
    <w:tblPr>
      <w:tblBorders>
        <w:top w:val="single" w:sz="8" w:space="0" w:color="3C5587" w:themeColor="accent1"/>
        <w:left w:val="single" w:sz="8" w:space="0" w:color="3C5587" w:themeColor="accent1"/>
        <w:bottom w:val="single" w:sz="8" w:space="0" w:color="3C5587" w:themeColor="accent1"/>
        <w:right w:val="single" w:sz="8" w:space="0" w:color="3C5587" w:themeColor="accent1"/>
        <w:insideH w:val="single" w:sz="8" w:space="0" w:color="3C5587" w:themeColor="accent1"/>
        <w:insideV w:val="single" w:sz="8" w:space="0" w:color="3C5587" w:themeColor="accent1"/>
      </w:tblBorders>
    </w:tblPr>
  </w:style>
  <w:style w:type="table" w:styleId="Listeclaire">
    <w:name w:val="Light List"/>
    <w:basedOn w:val="TableauNormal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3C5587" w:themeColor="text1"/>
        <w:left w:val="single" w:sz="8" w:space="0" w:color="3C5587" w:themeColor="text1"/>
        <w:bottom w:val="single" w:sz="8" w:space="0" w:color="3C5587" w:themeColor="text1"/>
        <w:right w:val="single" w:sz="8" w:space="0" w:color="3C558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558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  <w:tblStylePr w:type="band1Horz">
      <w:tblPr/>
      <w:tcPr>
        <w:tcBorders>
          <w:top w:val="single" w:sz="8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3C5587" w:themeColor="accent1"/>
        <w:left w:val="single" w:sz="8" w:space="0" w:color="3C5587" w:themeColor="accent1"/>
        <w:bottom w:val="single" w:sz="8" w:space="0" w:color="3C5587" w:themeColor="accent1"/>
        <w:right w:val="single" w:sz="8" w:space="0" w:color="3C558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558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  <w:tblStylePr w:type="band1Horz">
      <w:tblPr/>
      <w:tcPr>
        <w:tcBorders>
          <w:top w:val="single" w:sz="8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</w:style>
  <w:style w:type="table" w:styleId="Listeclaire-Accent3">
    <w:name w:val="Light List Accent 3"/>
    <w:basedOn w:val="TableauNormal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556473" w:themeColor="accent3"/>
        <w:left w:val="single" w:sz="8" w:space="0" w:color="556473" w:themeColor="accent3"/>
        <w:bottom w:val="single" w:sz="8" w:space="0" w:color="556473" w:themeColor="accent3"/>
        <w:right w:val="single" w:sz="8" w:space="0" w:color="55647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5647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  <w:tblStylePr w:type="band1Horz">
      <w:tblPr/>
      <w:tcPr>
        <w:tcBorders>
          <w:top w:val="single" w:sz="8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</w:style>
  <w:style w:type="table" w:styleId="Trameclaire-Accent5">
    <w:name w:val="Light Shading Accent 5"/>
    <w:basedOn w:val="TableauNormal"/>
    <w:uiPriority w:val="60"/>
    <w:rsid w:val="00A56EB6"/>
    <w:pPr>
      <w:spacing w:after="0"/>
    </w:pPr>
    <w:rPr>
      <w:color w:val="797150" w:themeColor="accent5" w:themeShade="BF"/>
    </w:rPr>
    <w:tblPr>
      <w:tblStyleRowBandSize w:val="1"/>
      <w:tblStyleColBandSize w:val="1"/>
      <w:tblBorders>
        <w:top w:val="single" w:sz="8" w:space="0" w:color="A0966E" w:themeColor="accent5"/>
        <w:bottom w:val="single" w:sz="8" w:space="0" w:color="A0966E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966E" w:themeColor="accent5"/>
          <w:left w:val="nil"/>
          <w:bottom w:val="single" w:sz="8" w:space="0" w:color="A0966E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966E" w:themeColor="accent5"/>
          <w:left w:val="nil"/>
          <w:bottom w:val="single" w:sz="8" w:space="0" w:color="A0966E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5D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5DB" w:themeFill="accent5" w:themeFillTint="3F"/>
      </w:tcPr>
    </w:tblStylePr>
  </w:style>
  <w:style w:type="numbering" w:customStyle="1" w:styleId="FMHNummerierunggegliedertauf3EbenenAltN">
    <w:name w:val="FMH Nummerierung gegliedert auf 3 Ebenen (Alt+N)"/>
    <w:uiPriority w:val="99"/>
    <w:rsid w:val="00D114D2"/>
    <w:pPr>
      <w:numPr>
        <w:numId w:val="7"/>
      </w:numPr>
    </w:pPr>
  </w:style>
  <w:style w:type="numbering" w:customStyle="1" w:styleId="FMHAufzhlunggegliedertauf3EbenenAltA">
    <w:name w:val="FMH Aufzählung gegliedert auf 3 Ebenen (Alt+A)"/>
    <w:uiPriority w:val="99"/>
    <w:rsid w:val="00D114D2"/>
    <w:pPr>
      <w:numPr>
        <w:numId w:val="14"/>
      </w:numPr>
    </w:pPr>
  </w:style>
  <w:style w:type="paragraph" w:customStyle="1" w:styleId="ABCAufzhlungfr1Ebene">
    <w:name w:val="ABC Aufzählung für 1 Ebene"/>
    <w:basedOn w:val="Normal"/>
    <w:uiPriority w:val="2"/>
    <w:qFormat/>
    <w:rsid w:val="00C700B7"/>
    <w:pPr>
      <w:numPr>
        <w:numId w:val="17"/>
      </w:numPr>
      <w:ind w:left="426" w:hanging="284"/>
      <w:contextualSpacing/>
    </w:pPr>
  </w:style>
  <w:style w:type="character" w:styleId="Lienhypertexte">
    <w:name w:val="Hyperlink"/>
    <w:basedOn w:val="Policepardfaut"/>
    <w:uiPriority w:val="99"/>
    <w:unhideWhenUsed/>
    <w:rsid w:val="00CE0E41"/>
    <w:rPr>
      <w:color w:val="3C5587" w:themeColor="hyperlink"/>
      <w:u w:val="single"/>
    </w:rPr>
  </w:style>
  <w:style w:type="paragraph" w:styleId="TM1">
    <w:name w:val="toc 1"/>
    <w:basedOn w:val="Normal"/>
    <w:next w:val="Normal"/>
    <w:uiPriority w:val="39"/>
    <w:unhideWhenUsed/>
    <w:rsid w:val="00CE0E41"/>
    <w:pPr>
      <w:tabs>
        <w:tab w:val="right" w:leader="dot" w:pos="9072"/>
      </w:tabs>
      <w:ind w:left="454" w:right="567" w:hanging="454"/>
      <w:contextualSpacing/>
    </w:pPr>
    <w:rPr>
      <w:b/>
    </w:rPr>
  </w:style>
  <w:style w:type="paragraph" w:styleId="TM2">
    <w:name w:val="toc 2"/>
    <w:basedOn w:val="Normal"/>
    <w:next w:val="Normal"/>
    <w:uiPriority w:val="39"/>
    <w:unhideWhenUsed/>
    <w:rsid w:val="00CE0E41"/>
    <w:pPr>
      <w:tabs>
        <w:tab w:val="right" w:leader="dot" w:pos="9072"/>
      </w:tabs>
      <w:spacing w:after="60"/>
      <w:ind w:left="1134" w:right="567" w:hanging="680"/>
      <w:contextualSpacing/>
    </w:pPr>
  </w:style>
  <w:style w:type="paragraph" w:styleId="TM3">
    <w:name w:val="toc 3"/>
    <w:basedOn w:val="Normal"/>
    <w:next w:val="Normal"/>
    <w:uiPriority w:val="39"/>
    <w:unhideWhenUsed/>
    <w:rsid w:val="00CE0E41"/>
    <w:pPr>
      <w:tabs>
        <w:tab w:val="right" w:leader="dot" w:pos="9072"/>
      </w:tabs>
      <w:spacing w:after="60"/>
      <w:ind w:left="1928" w:hanging="794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177D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77D4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E177D4"/>
    <w:pPr>
      <w:spacing w:after="200"/>
    </w:pPr>
    <w:rPr>
      <w:bCs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rsid w:val="00E177D4"/>
    <w:pPr>
      <w:spacing w:after="0"/>
      <w:ind w:left="680" w:hanging="680"/>
    </w:pPr>
    <w:rPr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E177D4"/>
    <w:rPr>
      <w:sz w:val="18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177D4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E177D4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En-tteCar">
    <w:name w:val="En-tête Car"/>
    <w:basedOn w:val="Policepardfaut"/>
    <w:link w:val="En-tte"/>
    <w:uiPriority w:val="99"/>
    <w:rsid w:val="00E177D4"/>
    <w:rPr>
      <w:sz w:val="18"/>
    </w:rPr>
  </w:style>
  <w:style w:type="paragraph" w:styleId="Pieddepage">
    <w:name w:val="footer"/>
    <w:basedOn w:val="Normal"/>
    <w:link w:val="PieddepageCar"/>
    <w:uiPriority w:val="99"/>
    <w:unhideWhenUsed/>
    <w:rsid w:val="00E177D4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PieddepageCar">
    <w:name w:val="Pied de page Car"/>
    <w:basedOn w:val="Policepardfaut"/>
    <w:link w:val="Pieddepage"/>
    <w:uiPriority w:val="99"/>
    <w:rsid w:val="00E177D4"/>
    <w:rPr>
      <w:sz w:val="18"/>
    </w:rPr>
  </w:style>
  <w:style w:type="character" w:styleId="Textedelespacerserv">
    <w:name w:val="Placeholder Text"/>
    <w:basedOn w:val="Policepardfaut"/>
    <w:uiPriority w:val="99"/>
    <w:semiHidden/>
    <w:rsid w:val="00557A62"/>
    <w:rPr>
      <w:color w:val="808080"/>
    </w:rPr>
  </w:style>
  <w:style w:type="paragraph" w:customStyle="1" w:styleId="Angabenpersnlich">
    <w:name w:val="Angaben persönlich"/>
    <w:basedOn w:val="Normal"/>
    <w:rsid w:val="003A34FC"/>
    <w:pPr>
      <w:spacing w:after="0"/>
    </w:pPr>
    <w:rPr>
      <w:sz w:val="18"/>
    </w:rPr>
  </w:style>
  <w:style w:type="paragraph" w:styleId="Listepuces2">
    <w:name w:val="List Bullet 2"/>
    <w:basedOn w:val="Aufzhlungszeichenfr1Ebene"/>
    <w:uiPriority w:val="99"/>
    <w:rsid w:val="000C32EC"/>
    <w:pPr>
      <w:numPr>
        <w:ilvl w:val="1"/>
      </w:numPr>
    </w:pPr>
  </w:style>
  <w:style w:type="paragraph" w:styleId="Listepuces3">
    <w:name w:val="List Bullet 3"/>
    <w:basedOn w:val="Aufzhlungszeichenfr1Ebene"/>
    <w:uiPriority w:val="99"/>
    <w:rsid w:val="000C32EC"/>
    <w:pPr>
      <w:numPr>
        <w:ilvl w:val="2"/>
      </w:numPr>
    </w:pPr>
  </w:style>
  <w:style w:type="paragraph" w:customStyle="1" w:styleId="Nummerierungfr1Ebene">
    <w:name w:val="Nummerierung für 1 Ebene"/>
    <w:basedOn w:val="Normal"/>
    <w:uiPriority w:val="2"/>
    <w:qFormat/>
    <w:rsid w:val="00D114D2"/>
    <w:pPr>
      <w:numPr>
        <w:numId w:val="25"/>
      </w:numPr>
      <w:contextualSpacing/>
    </w:pPr>
    <w:rPr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66420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6420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6420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6420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642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lang\Vorlagen\Neutral_hoch_DE.dotx" TargetMode="External"/></Relationships>
</file>

<file path=word/theme/theme1.xml><?xml version="1.0" encoding="utf-8"?>
<a:theme xmlns:a="http://schemas.openxmlformats.org/drawingml/2006/main" name="FMH">
  <a:themeElements>
    <a:clrScheme name="FMH">
      <a:dk1>
        <a:srgbClr val="3C5587"/>
      </a:dk1>
      <a:lt1>
        <a:sysClr val="window" lastClr="FFFFFF"/>
      </a:lt1>
      <a:dk2>
        <a:srgbClr val="000000"/>
      </a:dk2>
      <a:lt2>
        <a:srgbClr val="FFFFFF"/>
      </a:lt2>
      <a:accent1>
        <a:srgbClr val="3C5587"/>
      </a:accent1>
      <a:accent2>
        <a:srgbClr val="DCDCDC"/>
      </a:accent2>
      <a:accent3>
        <a:srgbClr val="556473"/>
      </a:accent3>
      <a:accent4>
        <a:srgbClr val="CDA028"/>
      </a:accent4>
      <a:accent5>
        <a:srgbClr val="A0966E"/>
      </a:accent5>
      <a:accent6>
        <a:srgbClr val="E6DCB4"/>
      </a:accent6>
      <a:hlink>
        <a:srgbClr val="3C5587"/>
      </a:hlink>
      <a:folHlink>
        <a:srgbClr val="A0966E"/>
      </a:folHlink>
    </a:clrScheme>
    <a:fontScheme name="FMH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952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1F478-0B15-4AC7-9753-45B50DEC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Neutral_hoch_DE.dotx</Template>
  <TotalTime>5</TotalTime>
  <Pages>3</Pages>
  <Words>228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Neutral Hoch DE</vt:lpstr>
    </vt:vector>
  </TitlesOfParts>
  <Company>FMH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Neutral Hoch DE</dc:title>
  <dc:creator>Brigitte Stöckli</dc:creator>
  <cp:lastModifiedBy>Faysse Sylvain</cp:lastModifiedBy>
  <cp:revision>24</cp:revision>
  <cp:lastPrinted>2021-11-05T07:36:00Z</cp:lastPrinted>
  <dcterms:created xsi:type="dcterms:W3CDTF">2021-11-05T07:35:00Z</dcterms:created>
  <dcterms:modified xsi:type="dcterms:W3CDTF">2021-11-19T13:00:00Z</dcterms:modified>
</cp:coreProperties>
</file>